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6354D4D5" w:rsidR="00E9750A" w:rsidRDefault="00A16F12">
            <w:pPr>
              <w:pStyle w:val="ZA"/>
              <w:framePr w:w="0" w:hRule="auto" w:wrap="auto" w:vAnchor="margin" w:hAnchor="text" w:yAlign="inline"/>
            </w:pPr>
            <w:bookmarkStart w:id="0" w:name="page1"/>
            <w:r>
              <w:rPr>
                <w:sz w:val="64"/>
              </w:rPr>
              <w:t xml:space="preserve">3GPP TS 29.575 </w:t>
            </w:r>
            <w:r>
              <w:t>V18.</w:t>
            </w:r>
            <w:r w:rsidR="00042CBC">
              <w:t>4</w:t>
            </w:r>
            <w:r>
              <w:t xml:space="preserve">.0 </w:t>
            </w:r>
            <w:r>
              <w:rPr>
                <w:sz w:val="32"/>
              </w:rPr>
              <w:t>(</w:t>
            </w:r>
            <w:r w:rsidR="00D71F1F">
              <w:rPr>
                <w:sz w:val="32"/>
              </w:rPr>
              <w:t>2023</w:t>
            </w:r>
            <w:r>
              <w:rPr>
                <w:sz w:val="32"/>
              </w:rPr>
              <w:t>-</w:t>
            </w:r>
            <w:r w:rsidR="00042CBC">
              <w:rPr>
                <w:sz w:val="32"/>
              </w:rPr>
              <w:t>10</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4pt" o:ole="">
                  <v:imagedata r:id="rId8" o:title=""/>
                </v:shape>
                <o:OLEObject Type="Embed" ProgID="Word.Picture.8" ShapeID="_x0000_i1025" DrawAspect="Content" ObjectID="_1759333325"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664963C6" w14:textId="7CC2629A" w:rsidR="001A07F8" w:rsidRDefault="001A07F8">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_Toc148535613 \h </w:instrText>
      </w:r>
      <w:r>
        <w:rPr>
          <w:noProof/>
        </w:rPr>
      </w:r>
      <w:r>
        <w:rPr>
          <w:noProof/>
        </w:rPr>
        <w:fldChar w:fldCharType="separate"/>
      </w:r>
      <w:r>
        <w:rPr>
          <w:noProof/>
        </w:rPr>
        <w:t>7</w:t>
      </w:r>
      <w:r>
        <w:rPr>
          <w:noProof/>
        </w:rPr>
        <w:fldChar w:fldCharType="end"/>
      </w:r>
    </w:p>
    <w:p w14:paraId="28858E01" w14:textId="3036914E" w:rsidR="001A07F8" w:rsidRDefault="001A07F8">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_Toc148535614 \h </w:instrText>
      </w:r>
      <w:r>
        <w:rPr>
          <w:noProof/>
        </w:rPr>
      </w:r>
      <w:r>
        <w:rPr>
          <w:noProof/>
        </w:rPr>
        <w:fldChar w:fldCharType="separate"/>
      </w:r>
      <w:r>
        <w:rPr>
          <w:noProof/>
        </w:rPr>
        <w:t>8</w:t>
      </w:r>
      <w:r>
        <w:rPr>
          <w:noProof/>
        </w:rPr>
        <w:fldChar w:fldCharType="end"/>
      </w:r>
    </w:p>
    <w:p w14:paraId="26A5857F" w14:textId="12BC38C6" w:rsidR="001A07F8" w:rsidRDefault="001A07F8">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_Toc148535615 \h </w:instrText>
      </w:r>
      <w:r>
        <w:rPr>
          <w:noProof/>
        </w:rPr>
      </w:r>
      <w:r>
        <w:rPr>
          <w:noProof/>
        </w:rPr>
        <w:fldChar w:fldCharType="separate"/>
      </w:r>
      <w:r>
        <w:rPr>
          <w:noProof/>
        </w:rPr>
        <w:t>9</w:t>
      </w:r>
      <w:r>
        <w:rPr>
          <w:noProof/>
        </w:rPr>
        <w:fldChar w:fldCharType="end"/>
      </w:r>
    </w:p>
    <w:p w14:paraId="36FF1767" w14:textId="59B74531" w:rsidR="001A07F8" w:rsidRDefault="001A07F8">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_Toc148535616 \h </w:instrText>
      </w:r>
      <w:r>
        <w:rPr>
          <w:noProof/>
        </w:rPr>
      </w:r>
      <w:r>
        <w:rPr>
          <w:noProof/>
        </w:rPr>
        <w:fldChar w:fldCharType="separate"/>
      </w:r>
      <w:r>
        <w:rPr>
          <w:noProof/>
        </w:rPr>
        <w:t>9</w:t>
      </w:r>
      <w:r>
        <w:rPr>
          <w:noProof/>
        </w:rPr>
        <w:fldChar w:fldCharType="end"/>
      </w:r>
    </w:p>
    <w:p w14:paraId="7331A215" w14:textId="5684BCE2" w:rsidR="001A07F8" w:rsidRDefault="001A07F8">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_Toc148535617 \h </w:instrText>
      </w:r>
      <w:r>
        <w:rPr>
          <w:noProof/>
        </w:rPr>
      </w:r>
      <w:r>
        <w:rPr>
          <w:noProof/>
        </w:rPr>
        <w:fldChar w:fldCharType="separate"/>
      </w:r>
      <w:r>
        <w:rPr>
          <w:noProof/>
        </w:rPr>
        <w:t>10</w:t>
      </w:r>
      <w:r>
        <w:rPr>
          <w:noProof/>
        </w:rPr>
        <w:fldChar w:fldCharType="end"/>
      </w:r>
    </w:p>
    <w:p w14:paraId="5223ED66" w14:textId="09FED33B" w:rsidR="001A07F8" w:rsidRDefault="001A07F8">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_Toc148535618 \h </w:instrText>
      </w:r>
      <w:r>
        <w:rPr>
          <w:noProof/>
        </w:rPr>
      </w:r>
      <w:r>
        <w:rPr>
          <w:noProof/>
        </w:rPr>
        <w:fldChar w:fldCharType="separate"/>
      </w:r>
      <w:r>
        <w:rPr>
          <w:noProof/>
        </w:rPr>
        <w:t>10</w:t>
      </w:r>
      <w:r>
        <w:rPr>
          <w:noProof/>
        </w:rPr>
        <w:fldChar w:fldCharType="end"/>
      </w:r>
    </w:p>
    <w:p w14:paraId="47573FF1" w14:textId="7B892264" w:rsidR="001A07F8" w:rsidRDefault="001A07F8">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_Toc148535619 \h </w:instrText>
      </w:r>
      <w:r>
        <w:rPr>
          <w:noProof/>
        </w:rPr>
      </w:r>
      <w:r>
        <w:rPr>
          <w:noProof/>
        </w:rPr>
        <w:fldChar w:fldCharType="separate"/>
      </w:r>
      <w:r>
        <w:rPr>
          <w:noProof/>
        </w:rPr>
        <w:t>10</w:t>
      </w:r>
      <w:r>
        <w:rPr>
          <w:noProof/>
        </w:rPr>
        <w:fldChar w:fldCharType="end"/>
      </w:r>
    </w:p>
    <w:p w14:paraId="793CCAE0" w14:textId="27358B5E" w:rsidR="001A07F8" w:rsidRDefault="001A07F8">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_Toc148535620 \h </w:instrText>
      </w:r>
      <w:r>
        <w:rPr>
          <w:noProof/>
        </w:rPr>
      </w:r>
      <w:r>
        <w:rPr>
          <w:noProof/>
        </w:rPr>
        <w:fldChar w:fldCharType="separate"/>
      </w:r>
      <w:r>
        <w:rPr>
          <w:noProof/>
        </w:rPr>
        <w:t>10</w:t>
      </w:r>
      <w:r>
        <w:rPr>
          <w:noProof/>
        </w:rPr>
        <w:fldChar w:fldCharType="end"/>
      </w:r>
    </w:p>
    <w:p w14:paraId="2C3FFAC6" w14:textId="68DA42B3" w:rsidR="001A07F8" w:rsidRDefault="001A07F8">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_Toc148535621 \h </w:instrText>
      </w:r>
      <w:r>
        <w:rPr>
          <w:noProof/>
        </w:rPr>
      </w:r>
      <w:r>
        <w:rPr>
          <w:noProof/>
        </w:rPr>
        <w:fldChar w:fldCharType="separate"/>
      </w:r>
      <w:r>
        <w:rPr>
          <w:noProof/>
        </w:rPr>
        <w:t>11</w:t>
      </w:r>
      <w:r>
        <w:rPr>
          <w:noProof/>
        </w:rPr>
        <w:fldChar w:fldCharType="end"/>
      </w:r>
    </w:p>
    <w:p w14:paraId="2D843A19" w14:textId="37D23CF7" w:rsidR="001A07F8" w:rsidRDefault="001A07F8">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_Toc148535622 \h </w:instrText>
      </w:r>
      <w:r>
        <w:rPr>
          <w:noProof/>
        </w:rPr>
      </w:r>
      <w:r>
        <w:rPr>
          <w:noProof/>
        </w:rPr>
        <w:fldChar w:fldCharType="separate"/>
      </w:r>
      <w:r>
        <w:rPr>
          <w:noProof/>
        </w:rPr>
        <w:t>11</w:t>
      </w:r>
      <w:r>
        <w:rPr>
          <w:noProof/>
        </w:rPr>
        <w:fldChar w:fldCharType="end"/>
      </w:r>
    </w:p>
    <w:p w14:paraId="44B5A574" w14:textId="21CC725E" w:rsidR="001A07F8" w:rsidRDefault="001A07F8">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_Toc148535623 \h </w:instrText>
      </w:r>
      <w:r>
        <w:rPr>
          <w:noProof/>
        </w:rPr>
      </w:r>
      <w:r>
        <w:rPr>
          <w:noProof/>
        </w:rPr>
        <w:fldChar w:fldCharType="separate"/>
      </w:r>
      <w:r>
        <w:rPr>
          <w:noProof/>
        </w:rPr>
        <w:t>12</w:t>
      </w:r>
      <w:r>
        <w:rPr>
          <w:noProof/>
        </w:rPr>
        <w:fldChar w:fldCharType="end"/>
      </w:r>
    </w:p>
    <w:p w14:paraId="07991ADA" w14:textId="75F6B7C2" w:rsidR="001A07F8" w:rsidRDefault="001A07F8">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_Toc148535624 \h </w:instrText>
      </w:r>
      <w:r>
        <w:rPr>
          <w:noProof/>
        </w:rPr>
      </w:r>
      <w:r>
        <w:rPr>
          <w:noProof/>
        </w:rPr>
        <w:fldChar w:fldCharType="separate"/>
      </w:r>
      <w:r>
        <w:rPr>
          <w:noProof/>
        </w:rPr>
        <w:t>12</w:t>
      </w:r>
      <w:r>
        <w:rPr>
          <w:noProof/>
        </w:rPr>
        <w:fldChar w:fldCharType="end"/>
      </w:r>
    </w:p>
    <w:p w14:paraId="17A7CA28" w14:textId="4A81A071" w:rsidR="001A07F8" w:rsidRDefault="001A07F8">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_Toc148535625 \h </w:instrText>
      </w:r>
      <w:r>
        <w:rPr>
          <w:noProof/>
        </w:rPr>
      </w:r>
      <w:r>
        <w:rPr>
          <w:noProof/>
        </w:rPr>
        <w:fldChar w:fldCharType="separate"/>
      </w:r>
      <w:r>
        <w:rPr>
          <w:noProof/>
        </w:rPr>
        <w:t>12</w:t>
      </w:r>
      <w:r>
        <w:rPr>
          <w:noProof/>
        </w:rPr>
        <w:fldChar w:fldCharType="end"/>
      </w:r>
    </w:p>
    <w:p w14:paraId="1B031369" w14:textId="0A994B8D" w:rsidR="001A07F8" w:rsidRDefault="001A07F8">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_Toc148535626 \h </w:instrText>
      </w:r>
      <w:r>
        <w:rPr>
          <w:noProof/>
        </w:rPr>
      </w:r>
      <w:r>
        <w:rPr>
          <w:noProof/>
        </w:rPr>
        <w:fldChar w:fldCharType="separate"/>
      </w:r>
      <w:r>
        <w:rPr>
          <w:noProof/>
        </w:rPr>
        <w:t>12</w:t>
      </w:r>
      <w:r>
        <w:rPr>
          <w:noProof/>
        </w:rPr>
        <w:fldChar w:fldCharType="end"/>
      </w:r>
    </w:p>
    <w:p w14:paraId="600C636E" w14:textId="7CDDADBA" w:rsidR="001A07F8" w:rsidRDefault="001A07F8">
      <w:pPr>
        <w:pStyle w:val="TOC4"/>
        <w:rPr>
          <w:rFonts w:asciiTheme="minorHAnsi" w:eastAsiaTheme="minorEastAsia" w:hAnsiTheme="minorHAnsi" w:cstheme="minorBidi"/>
          <w:noProof/>
          <w:kern w:val="2"/>
          <w:sz w:val="21"/>
          <w:szCs w:val="22"/>
          <w:lang w:val="en-US" w:eastAsia="zh-CN"/>
        </w:rPr>
      </w:pPr>
      <w:r w:rsidRPr="00350A47">
        <w:rPr>
          <w:noProof/>
          <w:lang w:val="en-US"/>
        </w:rPr>
        <w:t>4.2.</w:t>
      </w:r>
      <w:r w:rsidRPr="00350A47">
        <w:rPr>
          <w:noProof/>
          <w:lang w:val="en-US" w:eastAsia="zh-CN"/>
        </w:rPr>
        <w:t>1.3</w:t>
      </w:r>
      <w:r>
        <w:rPr>
          <w:rFonts w:asciiTheme="minorHAnsi" w:eastAsiaTheme="minorEastAsia" w:hAnsiTheme="minorHAnsi" w:cstheme="minorBidi"/>
          <w:noProof/>
          <w:kern w:val="2"/>
          <w:sz w:val="21"/>
          <w:szCs w:val="22"/>
          <w:lang w:val="en-US" w:eastAsia="zh-CN"/>
        </w:rPr>
        <w:tab/>
      </w:r>
      <w:r w:rsidRPr="00350A47">
        <w:rPr>
          <w:noProof/>
          <w:lang w:val="en-US"/>
        </w:rPr>
        <w:t>Network Functions</w:t>
      </w:r>
      <w:r>
        <w:rPr>
          <w:noProof/>
        </w:rPr>
        <w:tab/>
      </w:r>
      <w:r>
        <w:rPr>
          <w:noProof/>
        </w:rPr>
        <w:fldChar w:fldCharType="begin"/>
      </w:r>
      <w:r>
        <w:rPr>
          <w:noProof/>
        </w:rPr>
        <w:instrText xml:space="preserve"> PAGEREF _Toc148535627 \h </w:instrText>
      </w:r>
      <w:r>
        <w:rPr>
          <w:noProof/>
        </w:rPr>
      </w:r>
      <w:r>
        <w:rPr>
          <w:noProof/>
        </w:rPr>
        <w:fldChar w:fldCharType="separate"/>
      </w:r>
      <w:r>
        <w:rPr>
          <w:noProof/>
        </w:rPr>
        <w:t>13</w:t>
      </w:r>
      <w:r>
        <w:rPr>
          <w:noProof/>
        </w:rPr>
        <w:fldChar w:fldCharType="end"/>
      </w:r>
    </w:p>
    <w:p w14:paraId="564F6D51" w14:textId="0882869F" w:rsidR="001A07F8" w:rsidRDefault="001A07F8">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_Toc148535628 \h </w:instrText>
      </w:r>
      <w:r>
        <w:rPr>
          <w:noProof/>
        </w:rPr>
      </w:r>
      <w:r>
        <w:rPr>
          <w:noProof/>
        </w:rPr>
        <w:fldChar w:fldCharType="separate"/>
      </w:r>
      <w:r>
        <w:rPr>
          <w:noProof/>
        </w:rPr>
        <w:t>13</w:t>
      </w:r>
      <w:r>
        <w:rPr>
          <w:noProof/>
        </w:rPr>
        <w:fldChar w:fldCharType="end"/>
      </w:r>
    </w:p>
    <w:p w14:paraId="4021AE04" w14:textId="154AF7C4" w:rsidR="001A07F8" w:rsidRDefault="001A07F8">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_Toc148535629 \h </w:instrText>
      </w:r>
      <w:r>
        <w:rPr>
          <w:noProof/>
        </w:rPr>
      </w:r>
      <w:r>
        <w:rPr>
          <w:noProof/>
        </w:rPr>
        <w:fldChar w:fldCharType="separate"/>
      </w:r>
      <w:r>
        <w:rPr>
          <w:noProof/>
        </w:rPr>
        <w:t>13</w:t>
      </w:r>
      <w:r>
        <w:rPr>
          <w:noProof/>
        </w:rPr>
        <w:fldChar w:fldCharType="end"/>
      </w:r>
    </w:p>
    <w:p w14:paraId="671DB760" w14:textId="6CE0DC83" w:rsidR="001A07F8" w:rsidRDefault="001A07F8">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_Toc148535630 \h </w:instrText>
      </w:r>
      <w:r>
        <w:rPr>
          <w:noProof/>
        </w:rPr>
      </w:r>
      <w:r>
        <w:rPr>
          <w:noProof/>
        </w:rPr>
        <w:fldChar w:fldCharType="separate"/>
      </w:r>
      <w:r>
        <w:rPr>
          <w:noProof/>
        </w:rPr>
        <w:t>13</w:t>
      </w:r>
      <w:r>
        <w:rPr>
          <w:noProof/>
        </w:rPr>
        <w:fldChar w:fldCharType="end"/>
      </w:r>
    </w:p>
    <w:p w14:paraId="7A10DB9A" w14:textId="60456E8C" w:rsidR="001A07F8" w:rsidRDefault="001A07F8">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_Toc148535631 \h </w:instrText>
      </w:r>
      <w:r>
        <w:rPr>
          <w:noProof/>
        </w:rPr>
      </w:r>
      <w:r>
        <w:rPr>
          <w:noProof/>
        </w:rPr>
        <w:fldChar w:fldCharType="separate"/>
      </w:r>
      <w:r>
        <w:rPr>
          <w:noProof/>
        </w:rPr>
        <w:t>13</w:t>
      </w:r>
      <w:r>
        <w:rPr>
          <w:noProof/>
        </w:rPr>
        <w:fldChar w:fldCharType="end"/>
      </w:r>
    </w:p>
    <w:p w14:paraId="73C59B34" w14:textId="14E181EE" w:rsidR="001A07F8" w:rsidRDefault="001A07F8">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_Toc148535632 \h </w:instrText>
      </w:r>
      <w:r>
        <w:rPr>
          <w:noProof/>
        </w:rPr>
      </w:r>
      <w:r>
        <w:rPr>
          <w:noProof/>
        </w:rPr>
        <w:fldChar w:fldCharType="separate"/>
      </w:r>
      <w:r>
        <w:rPr>
          <w:noProof/>
        </w:rPr>
        <w:t>14</w:t>
      </w:r>
      <w:r>
        <w:rPr>
          <w:noProof/>
        </w:rPr>
        <w:fldChar w:fldCharType="end"/>
      </w:r>
    </w:p>
    <w:p w14:paraId="7EE00842" w14:textId="282D9BC4" w:rsidR="001A07F8" w:rsidRDefault="001A07F8">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_Toc148535633 \h </w:instrText>
      </w:r>
      <w:r>
        <w:rPr>
          <w:noProof/>
        </w:rPr>
      </w:r>
      <w:r>
        <w:rPr>
          <w:noProof/>
        </w:rPr>
        <w:fldChar w:fldCharType="separate"/>
      </w:r>
      <w:r>
        <w:rPr>
          <w:noProof/>
        </w:rPr>
        <w:t>14</w:t>
      </w:r>
      <w:r>
        <w:rPr>
          <w:noProof/>
        </w:rPr>
        <w:fldChar w:fldCharType="end"/>
      </w:r>
    </w:p>
    <w:p w14:paraId="73A9BB3E" w14:textId="6F8359B6" w:rsidR="001A07F8" w:rsidRDefault="001A07F8">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_Toc148535634 \h </w:instrText>
      </w:r>
      <w:r>
        <w:rPr>
          <w:noProof/>
        </w:rPr>
      </w:r>
      <w:r>
        <w:rPr>
          <w:noProof/>
        </w:rPr>
        <w:fldChar w:fldCharType="separate"/>
      </w:r>
      <w:r>
        <w:rPr>
          <w:noProof/>
        </w:rPr>
        <w:t>14</w:t>
      </w:r>
      <w:r>
        <w:rPr>
          <w:noProof/>
        </w:rPr>
        <w:fldChar w:fldCharType="end"/>
      </w:r>
    </w:p>
    <w:p w14:paraId="51812FAF" w14:textId="53791F08" w:rsidR="001A07F8" w:rsidRDefault="001A07F8">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_Toc148535635 \h </w:instrText>
      </w:r>
      <w:r>
        <w:rPr>
          <w:noProof/>
        </w:rPr>
      </w:r>
      <w:r>
        <w:rPr>
          <w:noProof/>
        </w:rPr>
        <w:fldChar w:fldCharType="separate"/>
      </w:r>
      <w:r>
        <w:rPr>
          <w:noProof/>
        </w:rPr>
        <w:t>15</w:t>
      </w:r>
      <w:r>
        <w:rPr>
          <w:noProof/>
        </w:rPr>
        <w:fldChar w:fldCharType="end"/>
      </w:r>
    </w:p>
    <w:p w14:paraId="640F37A5" w14:textId="22CF590F" w:rsidR="001A07F8" w:rsidRDefault="001A07F8">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_Toc148535636 \h </w:instrText>
      </w:r>
      <w:r>
        <w:rPr>
          <w:noProof/>
        </w:rPr>
      </w:r>
      <w:r>
        <w:rPr>
          <w:noProof/>
        </w:rPr>
        <w:fldChar w:fldCharType="separate"/>
      </w:r>
      <w:r>
        <w:rPr>
          <w:noProof/>
        </w:rPr>
        <w:t>15</w:t>
      </w:r>
      <w:r>
        <w:rPr>
          <w:noProof/>
        </w:rPr>
        <w:fldChar w:fldCharType="end"/>
      </w:r>
    </w:p>
    <w:p w14:paraId="36D6A470" w14:textId="7DC38703" w:rsidR="001A07F8" w:rsidRDefault="001A07F8">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_Toc148535637 \h </w:instrText>
      </w:r>
      <w:r>
        <w:rPr>
          <w:noProof/>
        </w:rPr>
      </w:r>
      <w:r>
        <w:rPr>
          <w:noProof/>
        </w:rPr>
        <w:fldChar w:fldCharType="separate"/>
      </w:r>
      <w:r>
        <w:rPr>
          <w:noProof/>
        </w:rPr>
        <w:t>15</w:t>
      </w:r>
      <w:r>
        <w:rPr>
          <w:noProof/>
        </w:rPr>
        <w:fldChar w:fldCharType="end"/>
      </w:r>
    </w:p>
    <w:p w14:paraId="636F1AF3" w14:textId="6CDE27D1" w:rsidR="001A07F8" w:rsidRDefault="001A07F8">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_Toc148535638 \h </w:instrText>
      </w:r>
      <w:r>
        <w:rPr>
          <w:noProof/>
        </w:rPr>
      </w:r>
      <w:r>
        <w:rPr>
          <w:noProof/>
        </w:rPr>
        <w:fldChar w:fldCharType="separate"/>
      </w:r>
      <w:r>
        <w:rPr>
          <w:noProof/>
        </w:rPr>
        <w:t>16</w:t>
      </w:r>
      <w:r>
        <w:rPr>
          <w:noProof/>
        </w:rPr>
        <w:fldChar w:fldCharType="end"/>
      </w:r>
    </w:p>
    <w:p w14:paraId="3869DA4F" w14:textId="72742B8F" w:rsidR="001A07F8" w:rsidRDefault="001A07F8">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_Toc148535639 \h </w:instrText>
      </w:r>
      <w:r>
        <w:rPr>
          <w:noProof/>
        </w:rPr>
      </w:r>
      <w:r>
        <w:rPr>
          <w:noProof/>
        </w:rPr>
        <w:fldChar w:fldCharType="separate"/>
      </w:r>
      <w:r>
        <w:rPr>
          <w:noProof/>
        </w:rPr>
        <w:t>16</w:t>
      </w:r>
      <w:r>
        <w:rPr>
          <w:noProof/>
        </w:rPr>
        <w:fldChar w:fldCharType="end"/>
      </w:r>
    </w:p>
    <w:p w14:paraId="4FE8D01B" w14:textId="04265CF0" w:rsidR="001A07F8" w:rsidRDefault="001A07F8">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_Toc148535640 \h </w:instrText>
      </w:r>
      <w:r>
        <w:rPr>
          <w:noProof/>
        </w:rPr>
      </w:r>
      <w:r>
        <w:rPr>
          <w:noProof/>
        </w:rPr>
        <w:fldChar w:fldCharType="separate"/>
      </w:r>
      <w:r>
        <w:rPr>
          <w:noProof/>
        </w:rPr>
        <w:t>17</w:t>
      </w:r>
      <w:r>
        <w:rPr>
          <w:noProof/>
        </w:rPr>
        <w:fldChar w:fldCharType="end"/>
      </w:r>
    </w:p>
    <w:p w14:paraId="3184799F" w14:textId="3BEE1CA7" w:rsidR="001A07F8" w:rsidRDefault="001A07F8">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_Toc148535641 \h </w:instrText>
      </w:r>
      <w:r>
        <w:rPr>
          <w:noProof/>
        </w:rPr>
      </w:r>
      <w:r>
        <w:rPr>
          <w:noProof/>
        </w:rPr>
        <w:fldChar w:fldCharType="separate"/>
      </w:r>
      <w:r>
        <w:rPr>
          <w:noProof/>
        </w:rPr>
        <w:t>17</w:t>
      </w:r>
      <w:r>
        <w:rPr>
          <w:noProof/>
        </w:rPr>
        <w:fldChar w:fldCharType="end"/>
      </w:r>
    </w:p>
    <w:p w14:paraId="423A8C1F" w14:textId="1187BF61" w:rsidR="001A07F8" w:rsidRDefault="001A07F8">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_Toc148535642 \h </w:instrText>
      </w:r>
      <w:r>
        <w:rPr>
          <w:noProof/>
        </w:rPr>
      </w:r>
      <w:r>
        <w:rPr>
          <w:noProof/>
        </w:rPr>
        <w:fldChar w:fldCharType="separate"/>
      </w:r>
      <w:r>
        <w:rPr>
          <w:noProof/>
        </w:rPr>
        <w:t>17</w:t>
      </w:r>
      <w:r>
        <w:rPr>
          <w:noProof/>
        </w:rPr>
        <w:fldChar w:fldCharType="end"/>
      </w:r>
    </w:p>
    <w:p w14:paraId="5B1E666A" w14:textId="72EE81B4" w:rsidR="001A07F8" w:rsidRDefault="001A07F8">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_Toc148535643 \h </w:instrText>
      </w:r>
      <w:r>
        <w:rPr>
          <w:noProof/>
        </w:rPr>
      </w:r>
      <w:r>
        <w:rPr>
          <w:noProof/>
        </w:rPr>
        <w:fldChar w:fldCharType="separate"/>
      </w:r>
      <w:r>
        <w:rPr>
          <w:noProof/>
        </w:rPr>
        <w:t>17</w:t>
      </w:r>
      <w:r>
        <w:rPr>
          <w:noProof/>
        </w:rPr>
        <w:fldChar w:fldCharType="end"/>
      </w:r>
    </w:p>
    <w:p w14:paraId="384BD297" w14:textId="66098885" w:rsidR="001A07F8" w:rsidRDefault="001A07F8">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_Toc148535644 \h </w:instrText>
      </w:r>
      <w:r>
        <w:rPr>
          <w:noProof/>
        </w:rPr>
      </w:r>
      <w:r>
        <w:rPr>
          <w:noProof/>
        </w:rPr>
        <w:fldChar w:fldCharType="separate"/>
      </w:r>
      <w:r>
        <w:rPr>
          <w:noProof/>
        </w:rPr>
        <w:t>18</w:t>
      </w:r>
      <w:r>
        <w:rPr>
          <w:noProof/>
        </w:rPr>
        <w:fldChar w:fldCharType="end"/>
      </w:r>
    </w:p>
    <w:p w14:paraId="4FDABBC7" w14:textId="2F876B3A" w:rsidR="001A07F8" w:rsidRDefault="001A07F8">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_Toc148535645 \h </w:instrText>
      </w:r>
      <w:r>
        <w:rPr>
          <w:noProof/>
        </w:rPr>
      </w:r>
      <w:r>
        <w:rPr>
          <w:noProof/>
        </w:rPr>
        <w:fldChar w:fldCharType="separate"/>
      </w:r>
      <w:r>
        <w:rPr>
          <w:noProof/>
        </w:rPr>
        <w:t>18</w:t>
      </w:r>
      <w:r>
        <w:rPr>
          <w:noProof/>
        </w:rPr>
        <w:fldChar w:fldCharType="end"/>
      </w:r>
    </w:p>
    <w:p w14:paraId="1562A1BB" w14:textId="2AE81955" w:rsidR="001A07F8" w:rsidRDefault="001A07F8">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_Toc148535646 \h </w:instrText>
      </w:r>
      <w:r>
        <w:rPr>
          <w:noProof/>
        </w:rPr>
      </w:r>
      <w:r>
        <w:rPr>
          <w:noProof/>
        </w:rPr>
        <w:fldChar w:fldCharType="separate"/>
      </w:r>
      <w:r>
        <w:rPr>
          <w:noProof/>
        </w:rPr>
        <w:t>19</w:t>
      </w:r>
      <w:r>
        <w:rPr>
          <w:noProof/>
        </w:rPr>
        <w:fldChar w:fldCharType="end"/>
      </w:r>
    </w:p>
    <w:p w14:paraId="03E32DA6" w14:textId="08DC18F4" w:rsidR="001A07F8" w:rsidRDefault="001A07F8">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_Toc148535647 \h </w:instrText>
      </w:r>
      <w:r>
        <w:rPr>
          <w:noProof/>
        </w:rPr>
      </w:r>
      <w:r>
        <w:rPr>
          <w:noProof/>
        </w:rPr>
        <w:fldChar w:fldCharType="separate"/>
      </w:r>
      <w:r>
        <w:rPr>
          <w:noProof/>
        </w:rPr>
        <w:t>20</w:t>
      </w:r>
      <w:r>
        <w:rPr>
          <w:noProof/>
        </w:rPr>
        <w:fldChar w:fldCharType="end"/>
      </w:r>
    </w:p>
    <w:p w14:paraId="3D5ADAF3" w14:textId="3B06B493" w:rsidR="001A07F8" w:rsidRDefault="001A07F8">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_Toc148535648 \h </w:instrText>
      </w:r>
      <w:r>
        <w:rPr>
          <w:noProof/>
        </w:rPr>
      </w:r>
      <w:r>
        <w:rPr>
          <w:noProof/>
        </w:rPr>
        <w:fldChar w:fldCharType="separate"/>
      </w:r>
      <w:r>
        <w:rPr>
          <w:noProof/>
        </w:rPr>
        <w:t>20</w:t>
      </w:r>
      <w:r>
        <w:rPr>
          <w:noProof/>
        </w:rPr>
        <w:fldChar w:fldCharType="end"/>
      </w:r>
    </w:p>
    <w:p w14:paraId="618E651B" w14:textId="1ED79129" w:rsidR="001A07F8" w:rsidRDefault="001A07F8">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_Toc148535649 \h </w:instrText>
      </w:r>
      <w:r>
        <w:rPr>
          <w:noProof/>
        </w:rPr>
      </w:r>
      <w:r>
        <w:rPr>
          <w:noProof/>
        </w:rPr>
        <w:fldChar w:fldCharType="separate"/>
      </w:r>
      <w:r>
        <w:rPr>
          <w:noProof/>
        </w:rPr>
        <w:t>20</w:t>
      </w:r>
      <w:r>
        <w:rPr>
          <w:noProof/>
        </w:rPr>
        <w:fldChar w:fldCharType="end"/>
      </w:r>
    </w:p>
    <w:p w14:paraId="2EC9ABEE" w14:textId="3B5C3D7B" w:rsidR="001A07F8" w:rsidRDefault="001A07F8">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_Toc148535650 \h </w:instrText>
      </w:r>
      <w:r>
        <w:rPr>
          <w:noProof/>
        </w:rPr>
      </w:r>
      <w:r>
        <w:rPr>
          <w:noProof/>
        </w:rPr>
        <w:fldChar w:fldCharType="separate"/>
      </w:r>
      <w:r>
        <w:rPr>
          <w:noProof/>
        </w:rPr>
        <w:t>20</w:t>
      </w:r>
      <w:r>
        <w:rPr>
          <w:noProof/>
        </w:rPr>
        <w:fldChar w:fldCharType="end"/>
      </w:r>
    </w:p>
    <w:p w14:paraId="09D58B40" w14:textId="0B878E08" w:rsidR="001A07F8" w:rsidRDefault="001A07F8">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_Toc148535651 \h </w:instrText>
      </w:r>
      <w:r>
        <w:rPr>
          <w:noProof/>
        </w:rPr>
      </w:r>
      <w:r>
        <w:rPr>
          <w:noProof/>
        </w:rPr>
        <w:fldChar w:fldCharType="separate"/>
      </w:r>
      <w:r>
        <w:rPr>
          <w:noProof/>
        </w:rPr>
        <w:t>20</w:t>
      </w:r>
      <w:r>
        <w:rPr>
          <w:noProof/>
        </w:rPr>
        <w:fldChar w:fldCharType="end"/>
      </w:r>
    </w:p>
    <w:p w14:paraId="604BDC28" w14:textId="292E7F8A" w:rsidR="001A07F8" w:rsidRDefault="001A07F8">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_Toc148535652 \h </w:instrText>
      </w:r>
      <w:r>
        <w:rPr>
          <w:noProof/>
        </w:rPr>
      </w:r>
      <w:r>
        <w:rPr>
          <w:noProof/>
        </w:rPr>
        <w:fldChar w:fldCharType="separate"/>
      </w:r>
      <w:r>
        <w:rPr>
          <w:noProof/>
        </w:rPr>
        <w:t>20</w:t>
      </w:r>
      <w:r>
        <w:rPr>
          <w:noProof/>
        </w:rPr>
        <w:fldChar w:fldCharType="end"/>
      </w:r>
    </w:p>
    <w:p w14:paraId="5949D66D" w14:textId="030E30FE" w:rsidR="001A07F8" w:rsidRDefault="001A07F8">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_Toc148535653 \h </w:instrText>
      </w:r>
      <w:r>
        <w:rPr>
          <w:noProof/>
        </w:rPr>
      </w:r>
      <w:r>
        <w:rPr>
          <w:noProof/>
        </w:rPr>
        <w:fldChar w:fldCharType="separate"/>
      </w:r>
      <w:r>
        <w:rPr>
          <w:noProof/>
        </w:rPr>
        <w:t>23</w:t>
      </w:r>
      <w:r>
        <w:rPr>
          <w:noProof/>
        </w:rPr>
        <w:fldChar w:fldCharType="end"/>
      </w:r>
    </w:p>
    <w:p w14:paraId="00B40305" w14:textId="20B39024" w:rsidR="001A07F8" w:rsidRDefault="001A07F8">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_Toc148535654 \h </w:instrText>
      </w:r>
      <w:r>
        <w:rPr>
          <w:noProof/>
        </w:rPr>
      </w:r>
      <w:r>
        <w:rPr>
          <w:noProof/>
        </w:rPr>
        <w:fldChar w:fldCharType="separate"/>
      </w:r>
      <w:r>
        <w:rPr>
          <w:noProof/>
        </w:rPr>
        <w:t>23</w:t>
      </w:r>
      <w:r>
        <w:rPr>
          <w:noProof/>
        </w:rPr>
        <w:fldChar w:fldCharType="end"/>
      </w:r>
    </w:p>
    <w:p w14:paraId="14E48E1E" w14:textId="23319522" w:rsidR="001A07F8" w:rsidRDefault="001A07F8">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_Toc148535655 \h </w:instrText>
      </w:r>
      <w:r>
        <w:rPr>
          <w:noProof/>
        </w:rPr>
      </w:r>
      <w:r>
        <w:rPr>
          <w:noProof/>
        </w:rPr>
        <w:fldChar w:fldCharType="separate"/>
      </w:r>
      <w:r>
        <w:rPr>
          <w:noProof/>
        </w:rPr>
        <w:t>23</w:t>
      </w:r>
      <w:r>
        <w:rPr>
          <w:noProof/>
        </w:rPr>
        <w:fldChar w:fldCharType="end"/>
      </w:r>
    </w:p>
    <w:p w14:paraId="1F2CCA53" w14:textId="6166341E" w:rsidR="001A07F8" w:rsidRDefault="001A07F8">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_Toc148535656 \h </w:instrText>
      </w:r>
      <w:r>
        <w:rPr>
          <w:noProof/>
        </w:rPr>
      </w:r>
      <w:r>
        <w:rPr>
          <w:noProof/>
        </w:rPr>
        <w:fldChar w:fldCharType="separate"/>
      </w:r>
      <w:r>
        <w:rPr>
          <w:noProof/>
        </w:rPr>
        <w:t>23</w:t>
      </w:r>
      <w:r>
        <w:rPr>
          <w:noProof/>
        </w:rPr>
        <w:fldChar w:fldCharType="end"/>
      </w:r>
    </w:p>
    <w:p w14:paraId="145AA4B0" w14:textId="114CF451" w:rsidR="001A07F8" w:rsidRDefault="001A07F8">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_Toc148535657 \h </w:instrText>
      </w:r>
      <w:r>
        <w:rPr>
          <w:noProof/>
        </w:rPr>
      </w:r>
      <w:r>
        <w:rPr>
          <w:noProof/>
        </w:rPr>
        <w:fldChar w:fldCharType="separate"/>
      </w:r>
      <w:r>
        <w:rPr>
          <w:noProof/>
        </w:rPr>
        <w:t>24</w:t>
      </w:r>
      <w:r>
        <w:rPr>
          <w:noProof/>
        </w:rPr>
        <w:fldChar w:fldCharType="end"/>
      </w:r>
    </w:p>
    <w:p w14:paraId="746CBD8D" w14:textId="65132780" w:rsidR="001A07F8" w:rsidRDefault="001A07F8">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_Toc148535658 \h </w:instrText>
      </w:r>
      <w:r>
        <w:rPr>
          <w:noProof/>
        </w:rPr>
      </w:r>
      <w:r>
        <w:rPr>
          <w:noProof/>
        </w:rPr>
        <w:fldChar w:fldCharType="separate"/>
      </w:r>
      <w:r>
        <w:rPr>
          <w:noProof/>
        </w:rPr>
        <w:t>24</w:t>
      </w:r>
      <w:r>
        <w:rPr>
          <w:noProof/>
        </w:rPr>
        <w:fldChar w:fldCharType="end"/>
      </w:r>
    </w:p>
    <w:p w14:paraId="0AB0C8F8" w14:textId="1D780364" w:rsidR="001A07F8" w:rsidRDefault="001A07F8">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_Toc148535659 \h </w:instrText>
      </w:r>
      <w:r>
        <w:rPr>
          <w:noProof/>
        </w:rPr>
      </w:r>
      <w:r>
        <w:rPr>
          <w:noProof/>
        </w:rPr>
        <w:fldChar w:fldCharType="separate"/>
      </w:r>
      <w:r>
        <w:rPr>
          <w:noProof/>
        </w:rPr>
        <w:t>24</w:t>
      </w:r>
      <w:r>
        <w:rPr>
          <w:noProof/>
        </w:rPr>
        <w:fldChar w:fldCharType="end"/>
      </w:r>
    </w:p>
    <w:p w14:paraId="3B1A7BD4" w14:textId="71003A96" w:rsidR="001A07F8" w:rsidRDefault="001A07F8">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_Toc148535660 \h </w:instrText>
      </w:r>
      <w:r>
        <w:rPr>
          <w:noProof/>
        </w:rPr>
      </w:r>
      <w:r>
        <w:rPr>
          <w:noProof/>
        </w:rPr>
        <w:fldChar w:fldCharType="separate"/>
      </w:r>
      <w:r>
        <w:rPr>
          <w:noProof/>
        </w:rPr>
        <w:t>24</w:t>
      </w:r>
      <w:r>
        <w:rPr>
          <w:noProof/>
        </w:rPr>
        <w:fldChar w:fldCharType="end"/>
      </w:r>
    </w:p>
    <w:p w14:paraId="020D5487" w14:textId="253BC92B" w:rsidR="001A07F8" w:rsidRDefault="001A07F8">
      <w:pPr>
        <w:pStyle w:val="TOC4"/>
        <w:rPr>
          <w:rFonts w:asciiTheme="minorHAnsi" w:eastAsiaTheme="minorEastAsia" w:hAnsiTheme="minorHAnsi" w:cstheme="minorBidi"/>
          <w:noProof/>
          <w:kern w:val="2"/>
          <w:sz w:val="21"/>
          <w:szCs w:val="22"/>
          <w:lang w:val="en-US" w:eastAsia="zh-CN"/>
        </w:rPr>
      </w:pPr>
      <w:r w:rsidRPr="00350A47">
        <w:rPr>
          <w:noProof/>
          <w:lang w:val="en-US"/>
        </w:rPr>
        <w:t>4.3.</w:t>
      </w:r>
      <w:r w:rsidRPr="00350A47">
        <w:rPr>
          <w:noProof/>
          <w:lang w:val="en-US" w:eastAsia="zh-CN"/>
        </w:rPr>
        <w:t>1.3</w:t>
      </w:r>
      <w:r>
        <w:rPr>
          <w:rFonts w:asciiTheme="minorHAnsi" w:eastAsiaTheme="minorEastAsia" w:hAnsiTheme="minorHAnsi" w:cstheme="minorBidi"/>
          <w:noProof/>
          <w:kern w:val="2"/>
          <w:sz w:val="21"/>
          <w:szCs w:val="22"/>
          <w:lang w:val="en-US" w:eastAsia="zh-CN"/>
        </w:rPr>
        <w:tab/>
      </w:r>
      <w:r w:rsidRPr="00350A47">
        <w:rPr>
          <w:noProof/>
          <w:lang w:val="en-US"/>
        </w:rPr>
        <w:t>Network Functions</w:t>
      </w:r>
      <w:r>
        <w:rPr>
          <w:noProof/>
        </w:rPr>
        <w:tab/>
      </w:r>
      <w:r>
        <w:rPr>
          <w:noProof/>
        </w:rPr>
        <w:fldChar w:fldCharType="begin"/>
      </w:r>
      <w:r>
        <w:rPr>
          <w:noProof/>
        </w:rPr>
        <w:instrText xml:space="preserve"> PAGEREF _Toc148535661 \h </w:instrText>
      </w:r>
      <w:r>
        <w:rPr>
          <w:noProof/>
        </w:rPr>
      </w:r>
      <w:r>
        <w:rPr>
          <w:noProof/>
        </w:rPr>
        <w:fldChar w:fldCharType="separate"/>
      </w:r>
      <w:r>
        <w:rPr>
          <w:noProof/>
        </w:rPr>
        <w:t>25</w:t>
      </w:r>
      <w:r>
        <w:rPr>
          <w:noProof/>
        </w:rPr>
        <w:fldChar w:fldCharType="end"/>
      </w:r>
    </w:p>
    <w:p w14:paraId="547070B8" w14:textId="72F6087A" w:rsidR="001A07F8" w:rsidRDefault="001A07F8">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_Toc148535662 \h </w:instrText>
      </w:r>
      <w:r>
        <w:rPr>
          <w:noProof/>
        </w:rPr>
      </w:r>
      <w:r>
        <w:rPr>
          <w:noProof/>
        </w:rPr>
        <w:fldChar w:fldCharType="separate"/>
      </w:r>
      <w:r>
        <w:rPr>
          <w:noProof/>
        </w:rPr>
        <w:t>25</w:t>
      </w:r>
      <w:r>
        <w:rPr>
          <w:noProof/>
        </w:rPr>
        <w:fldChar w:fldCharType="end"/>
      </w:r>
    </w:p>
    <w:p w14:paraId="78A12D17" w14:textId="0533B207" w:rsidR="001A07F8" w:rsidRDefault="001A07F8">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_Toc148535663 \h </w:instrText>
      </w:r>
      <w:r>
        <w:rPr>
          <w:noProof/>
        </w:rPr>
      </w:r>
      <w:r>
        <w:rPr>
          <w:noProof/>
        </w:rPr>
        <w:fldChar w:fldCharType="separate"/>
      </w:r>
      <w:r>
        <w:rPr>
          <w:noProof/>
        </w:rPr>
        <w:t>25</w:t>
      </w:r>
      <w:r>
        <w:rPr>
          <w:noProof/>
        </w:rPr>
        <w:fldChar w:fldCharType="end"/>
      </w:r>
    </w:p>
    <w:p w14:paraId="5A4BD1ED" w14:textId="156210CC" w:rsidR="001A07F8" w:rsidRDefault="001A07F8">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_Toc148535664 \h </w:instrText>
      </w:r>
      <w:r>
        <w:rPr>
          <w:noProof/>
        </w:rPr>
      </w:r>
      <w:r>
        <w:rPr>
          <w:noProof/>
        </w:rPr>
        <w:fldChar w:fldCharType="separate"/>
      </w:r>
      <w:r>
        <w:rPr>
          <w:noProof/>
        </w:rPr>
        <w:t>26</w:t>
      </w:r>
      <w:r>
        <w:rPr>
          <w:noProof/>
        </w:rPr>
        <w:fldChar w:fldCharType="end"/>
      </w:r>
    </w:p>
    <w:p w14:paraId="29C153A1" w14:textId="7A7A99AB" w:rsidR="001A07F8" w:rsidRDefault="001A07F8">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_Toc148535665 \h </w:instrText>
      </w:r>
      <w:r>
        <w:rPr>
          <w:noProof/>
        </w:rPr>
      </w:r>
      <w:r>
        <w:rPr>
          <w:noProof/>
        </w:rPr>
        <w:fldChar w:fldCharType="separate"/>
      </w:r>
      <w:r>
        <w:rPr>
          <w:noProof/>
        </w:rPr>
        <w:t>26</w:t>
      </w:r>
      <w:r>
        <w:rPr>
          <w:noProof/>
        </w:rPr>
        <w:fldChar w:fldCharType="end"/>
      </w:r>
    </w:p>
    <w:p w14:paraId="78B21BDB" w14:textId="08056055" w:rsidR="001A07F8" w:rsidRDefault="001A07F8">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_Toc148535666 \h </w:instrText>
      </w:r>
      <w:r>
        <w:rPr>
          <w:noProof/>
        </w:rPr>
      </w:r>
      <w:r>
        <w:rPr>
          <w:noProof/>
        </w:rPr>
        <w:fldChar w:fldCharType="separate"/>
      </w:r>
      <w:r>
        <w:rPr>
          <w:noProof/>
        </w:rPr>
        <w:t>26</w:t>
      </w:r>
      <w:r>
        <w:rPr>
          <w:noProof/>
        </w:rPr>
        <w:fldChar w:fldCharType="end"/>
      </w:r>
    </w:p>
    <w:p w14:paraId="63E38EA0" w14:textId="1BD0A70E" w:rsidR="001A07F8" w:rsidRDefault="001A07F8">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_Toc148535667 \h </w:instrText>
      </w:r>
      <w:r>
        <w:rPr>
          <w:noProof/>
        </w:rPr>
      </w:r>
      <w:r>
        <w:rPr>
          <w:noProof/>
        </w:rPr>
        <w:fldChar w:fldCharType="separate"/>
      </w:r>
      <w:r>
        <w:rPr>
          <w:noProof/>
        </w:rPr>
        <w:t>26</w:t>
      </w:r>
      <w:r>
        <w:rPr>
          <w:noProof/>
        </w:rPr>
        <w:fldChar w:fldCharType="end"/>
      </w:r>
    </w:p>
    <w:p w14:paraId="2BE389E3" w14:textId="6A7A327A" w:rsidR="001A07F8" w:rsidRDefault="001A07F8">
      <w:pPr>
        <w:pStyle w:val="TOC5"/>
        <w:rPr>
          <w:rFonts w:asciiTheme="minorHAnsi" w:eastAsiaTheme="minorEastAsia" w:hAnsiTheme="minorHAnsi" w:cstheme="minorBidi"/>
          <w:noProof/>
          <w:kern w:val="2"/>
          <w:sz w:val="21"/>
          <w:szCs w:val="22"/>
          <w:lang w:val="en-US" w:eastAsia="zh-CN"/>
        </w:rPr>
      </w:pPr>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_Toc148535668 \h </w:instrText>
      </w:r>
      <w:r>
        <w:rPr>
          <w:noProof/>
        </w:rPr>
      </w:r>
      <w:r>
        <w:rPr>
          <w:noProof/>
        </w:rPr>
        <w:fldChar w:fldCharType="separate"/>
      </w:r>
      <w:r>
        <w:rPr>
          <w:noProof/>
        </w:rPr>
        <w:t>26</w:t>
      </w:r>
      <w:r>
        <w:rPr>
          <w:noProof/>
        </w:rPr>
        <w:fldChar w:fldCharType="end"/>
      </w:r>
    </w:p>
    <w:p w14:paraId="532D834F" w14:textId="60A95CEC" w:rsidR="001A07F8" w:rsidRDefault="001A07F8">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_Toc148535669 \h </w:instrText>
      </w:r>
      <w:r>
        <w:rPr>
          <w:noProof/>
        </w:rPr>
      </w:r>
      <w:r>
        <w:rPr>
          <w:noProof/>
        </w:rPr>
        <w:fldChar w:fldCharType="separate"/>
      </w:r>
      <w:r>
        <w:rPr>
          <w:noProof/>
        </w:rPr>
        <w:t>27</w:t>
      </w:r>
      <w:r>
        <w:rPr>
          <w:noProof/>
        </w:rPr>
        <w:fldChar w:fldCharType="end"/>
      </w:r>
    </w:p>
    <w:p w14:paraId="1413503C" w14:textId="579B2657" w:rsidR="001A07F8" w:rsidRDefault="001A07F8">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_Toc148535670 \h </w:instrText>
      </w:r>
      <w:r>
        <w:rPr>
          <w:noProof/>
        </w:rPr>
      </w:r>
      <w:r>
        <w:rPr>
          <w:noProof/>
        </w:rPr>
        <w:fldChar w:fldCharType="separate"/>
      </w:r>
      <w:r>
        <w:rPr>
          <w:noProof/>
        </w:rPr>
        <w:t>27</w:t>
      </w:r>
      <w:r>
        <w:rPr>
          <w:noProof/>
        </w:rPr>
        <w:fldChar w:fldCharType="end"/>
      </w:r>
    </w:p>
    <w:p w14:paraId="43F9BBCE" w14:textId="1E5D20BC" w:rsidR="001A07F8" w:rsidRDefault="001A07F8">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_Toc148535671 \h </w:instrText>
      </w:r>
      <w:r>
        <w:rPr>
          <w:noProof/>
        </w:rPr>
      </w:r>
      <w:r>
        <w:rPr>
          <w:noProof/>
        </w:rPr>
        <w:fldChar w:fldCharType="separate"/>
      </w:r>
      <w:r>
        <w:rPr>
          <w:noProof/>
        </w:rPr>
        <w:t>27</w:t>
      </w:r>
      <w:r>
        <w:rPr>
          <w:noProof/>
        </w:rPr>
        <w:fldChar w:fldCharType="end"/>
      </w:r>
    </w:p>
    <w:p w14:paraId="5EA6958A" w14:textId="289365EC" w:rsidR="001A07F8" w:rsidRDefault="001A07F8">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_Toc148535672 \h </w:instrText>
      </w:r>
      <w:r>
        <w:rPr>
          <w:noProof/>
        </w:rPr>
      </w:r>
      <w:r>
        <w:rPr>
          <w:noProof/>
        </w:rPr>
        <w:fldChar w:fldCharType="separate"/>
      </w:r>
      <w:r>
        <w:rPr>
          <w:noProof/>
        </w:rPr>
        <w:t>28</w:t>
      </w:r>
      <w:r>
        <w:rPr>
          <w:noProof/>
        </w:rPr>
        <w:fldChar w:fldCharType="end"/>
      </w:r>
    </w:p>
    <w:p w14:paraId="37C3C8D1" w14:textId="0EA6B464" w:rsidR="001A07F8" w:rsidRDefault="001A07F8">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_Toc148535673 \h </w:instrText>
      </w:r>
      <w:r>
        <w:rPr>
          <w:noProof/>
        </w:rPr>
      </w:r>
      <w:r>
        <w:rPr>
          <w:noProof/>
        </w:rPr>
        <w:fldChar w:fldCharType="separate"/>
      </w:r>
      <w:r>
        <w:rPr>
          <w:noProof/>
        </w:rPr>
        <w:t>28</w:t>
      </w:r>
      <w:r>
        <w:rPr>
          <w:noProof/>
        </w:rPr>
        <w:fldChar w:fldCharType="end"/>
      </w:r>
    </w:p>
    <w:p w14:paraId="6CFBD32A" w14:textId="4B755F59" w:rsidR="001A07F8" w:rsidRDefault="001A07F8">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_Toc148535674 \h </w:instrText>
      </w:r>
      <w:r>
        <w:rPr>
          <w:noProof/>
        </w:rPr>
      </w:r>
      <w:r>
        <w:rPr>
          <w:noProof/>
        </w:rPr>
        <w:fldChar w:fldCharType="separate"/>
      </w:r>
      <w:r>
        <w:rPr>
          <w:noProof/>
        </w:rPr>
        <w:t>28</w:t>
      </w:r>
      <w:r>
        <w:rPr>
          <w:noProof/>
        </w:rPr>
        <w:fldChar w:fldCharType="end"/>
      </w:r>
    </w:p>
    <w:p w14:paraId="13E0D8EA" w14:textId="50175031" w:rsidR="001A07F8" w:rsidRDefault="001A07F8">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_Toc148535675 \h </w:instrText>
      </w:r>
      <w:r>
        <w:rPr>
          <w:noProof/>
        </w:rPr>
      </w:r>
      <w:r>
        <w:rPr>
          <w:noProof/>
        </w:rPr>
        <w:fldChar w:fldCharType="separate"/>
      </w:r>
      <w:r>
        <w:rPr>
          <w:noProof/>
        </w:rPr>
        <w:t>29</w:t>
      </w:r>
      <w:r>
        <w:rPr>
          <w:noProof/>
        </w:rPr>
        <w:fldChar w:fldCharType="end"/>
      </w:r>
    </w:p>
    <w:p w14:paraId="33EE36CA" w14:textId="53FAC560" w:rsidR="001A07F8" w:rsidRDefault="001A07F8">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_Toc148535676 \h </w:instrText>
      </w:r>
      <w:r>
        <w:rPr>
          <w:noProof/>
        </w:rPr>
      </w:r>
      <w:r>
        <w:rPr>
          <w:noProof/>
        </w:rPr>
        <w:fldChar w:fldCharType="separate"/>
      </w:r>
      <w:r>
        <w:rPr>
          <w:noProof/>
        </w:rPr>
        <w:t>29</w:t>
      </w:r>
      <w:r>
        <w:rPr>
          <w:noProof/>
        </w:rPr>
        <w:fldChar w:fldCharType="end"/>
      </w:r>
    </w:p>
    <w:p w14:paraId="54B8BC8C" w14:textId="19661533" w:rsidR="001A07F8" w:rsidRDefault="001A07F8">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_Toc148535677 \h </w:instrText>
      </w:r>
      <w:r>
        <w:rPr>
          <w:noProof/>
        </w:rPr>
      </w:r>
      <w:r>
        <w:rPr>
          <w:noProof/>
        </w:rPr>
        <w:fldChar w:fldCharType="separate"/>
      </w:r>
      <w:r>
        <w:rPr>
          <w:noProof/>
        </w:rPr>
        <w:t>29</w:t>
      </w:r>
      <w:r>
        <w:rPr>
          <w:noProof/>
        </w:rPr>
        <w:fldChar w:fldCharType="end"/>
      </w:r>
    </w:p>
    <w:p w14:paraId="4E26268B" w14:textId="4DE6E1D1" w:rsidR="001A07F8" w:rsidRDefault="001A07F8">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_Toc148535678 \h </w:instrText>
      </w:r>
      <w:r>
        <w:rPr>
          <w:noProof/>
        </w:rPr>
      </w:r>
      <w:r>
        <w:rPr>
          <w:noProof/>
        </w:rPr>
        <w:fldChar w:fldCharType="separate"/>
      </w:r>
      <w:r>
        <w:rPr>
          <w:noProof/>
        </w:rPr>
        <w:t>29</w:t>
      </w:r>
      <w:r>
        <w:rPr>
          <w:noProof/>
        </w:rPr>
        <w:fldChar w:fldCharType="end"/>
      </w:r>
    </w:p>
    <w:p w14:paraId="28A17A9D" w14:textId="0BA56DD4" w:rsidR="001A07F8" w:rsidRDefault="001A07F8">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_Toc148535679 \h </w:instrText>
      </w:r>
      <w:r>
        <w:rPr>
          <w:noProof/>
        </w:rPr>
      </w:r>
      <w:r>
        <w:rPr>
          <w:noProof/>
        </w:rPr>
        <w:fldChar w:fldCharType="separate"/>
      </w:r>
      <w:r>
        <w:rPr>
          <w:noProof/>
        </w:rPr>
        <w:t>30</w:t>
      </w:r>
      <w:r>
        <w:rPr>
          <w:noProof/>
        </w:rPr>
        <w:fldChar w:fldCharType="end"/>
      </w:r>
    </w:p>
    <w:p w14:paraId="55E9A3E3" w14:textId="24C91114" w:rsidR="001A07F8" w:rsidRDefault="001A07F8">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_Toc148535680 \h </w:instrText>
      </w:r>
      <w:r>
        <w:rPr>
          <w:noProof/>
        </w:rPr>
      </w:r>
      <w:r>
        <w:rPr>
          <w:noProof/>
        </w:rPr>
        <w:fldChar w:fldCharType="separate"/>
      </w:r>
      <w:r>
        <w:rPr>
          <w:noProof/>
        </w:rPr>
        <w:t>30</w:t>
      </w:r>
      <w:r>
        <w:rPr>
          <w:noProof/>
        </w:rPr>
        <w:fldChar w:fldCharType="end"/>
      </w:r>
    </w:p>
    <w:p w14:paraId="7F4126E9" w14:textId="1D0E655A" w:rsidR="001A07F8" w:rsidRDefault="001A07F8">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_Toc148535681 \h </w:instrText>
      </w:r>
      <w:r>
        <w:rPr>
          <w:noProof/>
        </w:rPr>
      </w:r>
      <w:r>
        <w:rPr>
          <w:noProof/>
        </w:rPr>
        <w:fldChar w:fldCharType="separate"/>
      </w:r>
      <w:r>
        <w:rPr>
          <w:noProof/>
        </w:rPr>
        <w:t>30</w:t>
      </w:r>
      <w:r>
        <w:rPr>
          <w:noProof/>
        </w:rPr>
        <w:fldChar w:fldCharType="end"/>
      </w:r>
    </w:p>
    <w:p w14:paraId="017EA49F" w14:textId="2EB7DECC" w:rsidR="001A07F8" w:rsidRDefault="001A07F8">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_Toc148535682 \h </w:instrText>
      </w:r>
      <w:r>
        <w:rPr>
          <w:noProof/>
        </w:rPr>
      </w:r>
      <w:r>
        <w:rPr>
          <w:noProof/>
        </w:rPr>
        <w:fldChar w:fldCharType="separate"/>
      </w:r>
      <w:r>
        <w:rPr>
          <w:noProof/>
        </w:rPr>
        <w:t>30</w:t>
      </w:r>
      <w:r>
        <w:rPr>
          <w:noProof/>
        </w:rPr>
        <w:fldChar w:fldCharType="end"/>
      </w:r>
    </w:p>
    <w:p w14:paraId="727E117E" w14:textId="72BD0268" w:rsidR="001A07F8" w:rsidRDefault="001A07F8">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_Toc148535683 \h </w:instrText>
      </w:r>
      <w:r>
        <w:rPr>
          <w:noProof/>
        </w:rPr>
      </w:r>
      <w:r>
        <w:rPr>
          <w:noProof/>
        </w:rPr>
        <w:fldChar w:fldCharType="separate"/>
      </w:r>
      <w:r>
        <w:rPr>
          <w:noProof/>
        </w:rPr>
        <w:t>30</w:t>
      </w:r>
      <w:r>
        <w:rPr>
          <w:noProof/>
        </w:rPr>
        <w:fldChar w:fldCharType="end"/>
      </w:r>
    </w:p>
    <w:p w14:paraId="697215A5" w14:textId="5F86F431" w:rsidR="001A07F8" w:rsidRDefault="001A07F8">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_Toc148535684 \h </w:instrText>
      </w:r>
      <w:r>
        <w:rPr>
          <w:noProof/>
        </w:rPr>
      </w:r>
      <w:r>
        <w:rPr>
          <w:noProof/>
        </w:rPr>
        <w:fldChar w:fldCharType="separate"/>
      </w:r>
      <w:r>
        <w:rPr>
          <w:noProof/>
        </w:rPr>
        <w:t>30</w:t>
      </w:r>
      <w:r>
        <w:rPr>
          <w:noProof/>
        </w:rPr>
        <w:fldChar w:fldCharType="end"/>
      </w:r>
    </w:p>
    <w:p w14:paraId="58B53E85" w14:textId="250D7A94" w:rsidR="001A07F8" w:rsidRDefault="001A07F8">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_Toc148535685 \h </w:instrText>
      </w:r>
      <w:r>
        <w:rPr>
          <w:noProof/>
        </w:rPr>
      </w:r>
      <w:r>
        <w:rPr>
          <w:noProof/>
        </w:rPr>
        <w:fldChar w:fldCharType="separate"/>
      </w:r>
      <w:r>
        <w:rPr>
          <w:noProof/>
        </w:rPr>
        <w:t>30</w:t>
      </w:r>
      <w:r>
        <w:rPr>
          <w:noProof/>
        </w:rPr>
        <w:fldChar w:fldCharType="end"/>
      </w:r>
    </w:p>
    <w:p w14:paraId="3C2C5D84" w14:textId="3506C534" w:rsidR="001A07F8" w:rsidRDefault="001A07F8">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_Toc148535686 \h </w:instrText>
      </w:r>
      <w:r>
        <w:rPr>
          <w:noProof/>
        </w:rPr>
      </w:r>
      <w:r>
        <w:rPr>
          <w:noProof/>
        </w:rPr>
        <w:fldChar w:fldCharType="separate"/>
      </w:r>
      <w:r>
        <w:rPr>
          <w:noProof/>
        </w:rPr>
        <w:t>30</w:t>
      </w:r>
      <w:r>
        <w:rPr>
          <w:noProof/>
        </w:rPr>
        <w:fldChar w:fldCharType="end"/>
      </w:r>
    </w:p>
    <w:p w14:paraId="0D0C6BB2" w14:textId="72592FD7" w:rsidR="001A07F8" w:rsidRDefault="001A07F8">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_Toc148535687 \h </w:instrText>
      </w:r>
      <w:r>
        <w:rPr>
          <w:noProof/>
        </w:rPr>
      </w:r>
      <w:r>
        <w:rPr>
          <w:noProof/>
        </w:rPr>
        <w:fldChar w:fldCharType="separate"/>
      </w:r>
      <w:r>
        <w:rPr>
          <w:noProof/>
        </w:rPr>
        <w:t>31</w:t>
      </w:r>
      <w:r>
        <w:rPr>
          <w:noProof/>
        </w:rPr>
        <w:fldChar w:fldCharType="end"/>
      </w:r>
    </w:p>
    <w:p w14:paraId="308C3DDE" w14:textId="6BD9F05F" w:rsidR="001A07F8" w:rsidRDefault="001A07F8">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_Toc148535688 \h </w:instrText>
      </w:r>
      <w:r>
        <w:rPr>
          <w:noProof/>
        </w:rPr>
      </w:r>
      <w:r>
        <w:rPr>
          <w:noProof/>
        </w:rPr>
        <w:fldChar w:fldCharType="separate"/>
      </w:r>
      <w:r>
        <w:rPr>
          <w:noProof/>
        </w:rPr>
        <w:t>31</w:t>
      </w:r>
      <w:r>
        <w:rPr>
          <w:noProof/>
        </w:rPr>
        <w:fldChar w:fldCharType="end"/>
      </w:r>
    </w:p>
    <w:p w14:paraId="0F2E3BF4" w14:textId="7DE1FD13" w:rsidR="001A07F8" w:rsidRDefault="001A07F8">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_Toc148535689 \h </w:instrText>
      </w:r>
      <w:r>
        <w:rPr>
          <w:noProof/>
        </w:rPr>
      </w:r>
      <w:r>
        <w:rPr>
          <w:noProof/>
        </w:rPr>
        <w:fldChar w:fldCharType="separate"/>
      </w:r>
      <w:r>
        <w:rPr>
          <w:noProof/>
        </w:rPr>
        <w:t>31</w:t>
      </w:r>
      <w:r>
        <w:rPr>
          <w:noProof/>
        </w:rPr>
        <w:fldChar w:fldCharType="end"/>
      </w:r>
    </w:p>
    <w:p w14:paraId="7BBEABFF" w14:textId="045FF631" w:rsidR="001A07F8" w:rsidRDefault="001A07F8">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_Toc148535690 \h </w:instrText>
      </w:r>
      <w:r>
        <w:rPr>
          <w:noProof/>
        </w:rPr>
      </w:r>
      <w:r>
        <w:rPr>
          <w:noProof/>
        </w:rPr>
        <w:fldChar w:fldCharType="separate"/>
      </w:r>
      <w:r>
        <w:rPr>
          <w:noProof/>
        </w:rPr>
        <w:t>32</w:t>
      </w:r>
      <w:r>
        <w:rPr>
          <w:noProof/>
        </w:rPr>
        <w:fldChar w:fldCharType="end"/>
      </w:r>
    </w:p>
    <w:p w14:paraId="5CD943DB" w14:textId="13C653D7" w:rsidR="001A07F8" w:rsidRDefault="001A07F8">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_Toc148535691 \h </w:instrText>
      </w:r>
      <w:r>
        <w:rPr>
          <w:noProof/>
        </w:rPr>
      </w:r>
      <w:r>
        <w:rPr>
          <w:noProof/>
        </w:rPr>
        <w:fldChar w:fldCharType="separate"/>
      </w:r>
      <w:r>
        <w:rPr>
          <w:noProof/>
        </w:rPr>
        <w:t>32</w:t>
      </w:r>
      <w:r>
        <w:rPr>
          <w:noProof/>
        </w:rPr>
        <w:fldChar w:fldCharType="end"/>
      </w:r>
    </w:p>
    <w:p w14:paraId="160D09E5" w14:textId="61564FE9" w:rsidR="001A07F8" w:rsidRDefault="001A07F8">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_Toc148535692 \h </w:instrText>
      </w:r>
      <w:r>
        <w:rPr>
          <w:noProof/>
        </w:rPr>
      </w:r>
      <w:r>
        <w:rPr>
          <w:noProof/>
        </w:rPr>
        <w:fldChar w:fldCharType="separate"/>
      </w:r>
      <w:r>
        <w:rPr>
          <w:noProof/>
        </w:rPr>
        <w:t>32</w:t>
      </w:r>
      <w:r>
        <w:rPr>
          <w:noProof/>
        </w:rPr>
        <w:fldChar w:fldCharType="end"/>
      </w:r>
    </w:p>
    <w:p w14:paraId="0D4147CC" w14:textId="4AD0A36B" w:rsidR="001A07F8" w:rsidRDefault="001A07F8">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_Toc148535693 \h </w:instrText>
      </w:r>
      <w:r>
        <w:rPr>
          <w:noProof/>
        </w:rPr>
      </w:r>
      <w:r>
        <w:rPr>
          <w:noProof/>
        </w:rPr>
        <w:fldChar w:fldCharType="separate"/>
      </w:r>
      <w:r>
        <w:rPr>
          <w:noProof/>
        </w:rPr>
        <w:t>33</w:t>
      </w:r>
      <w:r>
        <w:rPr>
          <w:noProof/>
        </w:rPr>
        <w:fldChar w:fldCharType="end"/>
      </w:r>
    </w:p>
    <w:p w14:paraId="1C6C1A07" w14:textId="29C868AD" w:rsidR="001A07F8" w:rsidRDefault="001A07F8">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_Toc148535694 \h </w:instrText>
      </w:r>
      <w:r>
        <w:rPr>
          <w:noProof/>
        </w:rPr>
      </w:r>
      <w:r>
        <w:rPr>
          <w:noProof/>
        </w:rPr>
        <w:fldChar w:fldCharType="separate"/>
      </w:r>
      <w:r>
        <w:rPr>
          <w:noProof/>
        </w:rPr>
        <w:t>33</w:t>
      </w:r>
      <w:r>
        <w:rPr>
          <w:noProof/>
        </w:rPr>
        <w:fldChar w:fldCharType="end"/>
      </w:r>
    </w:p>
    <w:p w14:paraId="7A2F4BDE" w14:textId="2BC49574" w:rsidR="001A07F8" w:rsidRDefault="001A07F8">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_Toc148535695 \h </w:instrText>
      </w:r>
      <w:r>
        <w:rPr>
          <w:noProof/>
        </w:rPr>
      </w:r>
      <w:r>
        <w:rPr>
          <w:noProof/>
        </w:rPr>
        <w:fldChar w:fldCharType="separate"/>
      </w:r>
      <w:r>
        <w:rPr>
          <w:noProof/>
        </w:rPr>
        <w:t>33</w:t>
      </w:r>
      <w:r>
        <w:rPr>
          <w:noProof/>
        </w:rPr>
        <w:fldChar w:fldCharType="end"/>
      </w:r>
    </w:p>
    <w:p w14:paraId="037E6EE0" w14:textId="54AF31ED" w:rsidR="001A07F8" w:rsidRDefault="001A07F8">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_Toc148535696 \h </w:instrText>
      </w:r>
      <w:r>
        <w:rPr>
          <w:noProof/>
        </w:rPr>
      </w:r>
      <w:r>
        <w:rPr>
          <w:noProof/>
        </w:rPr>
        <w:fldChar w:fldCharType="separate"/>
      </w:r>
      <w:r>
        <w:rPr>
          <w:noProof/>
        </w:rPr>
        <w:t>33</w:t>
      </w:r>
      <w:r>
        <w:rPr>
          <w:noProof/>
        </w:rPr>
        <w:fldChar w:fldCharType="end"/>
      </w:r>
    </w:p>
    <w:p w14:paraId="24703828" w14:textId="55888F31" w:rsidR="001A07F8" w:rsidRDefault="001A07F8">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_Toc148535697 \h </w:instrText>
      </w:r>
      <w:r>
        <w:rPr>
          <w:noProof/>
        </w:rPr>
      </w:r>
      <w:r>
        <w:rPr>
          <w:noProof/>
        </w:rPr>
        <w:fldChar w:fldCharType="separate"/>
      </w:r>
      <w:r>
        <w:rPr>
          <w:noProof/>
        </w:rPr>
        <w:t>33</w:t>
      </w:r>
      <w:r>
        <w:rPr>
          <w:noProof/>
        </w:rPr>
        <w:fldChar w:fldCharType="end"/>
      </w:r>
    </w:p>
    <w:p w14:paraId="00271387" w14:textId="72AB0C0D" w:rsidR="001A07F8" w:rsidRDefault="001A07F8">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_Toc148535698 \h </w:instrText>
      </w:r>
      <w:r>
        <w:rPr>
          <w:noProof/>
        </w:rPr>
      </w:r>
      <w:r>
        <w:rPr>
          <w:noProof/>
        </w:rPr>
        <w:fldChar w:fldCharType="separate"/>
      </w:r>
      <w:r>
        <w:rPr>
          <w:noProof/>
        </w:rPr>
        <w:t>33</w:t>
      </w:r>
      <w:r>
        <w:rPr>
          <w:noProof/>
        </w:rPr>
        <w:fldChar w:fldCharType="end"/>
      </w:r>
    </w:p>
    <w:p w14:paraId="7624CFF9" w14:textId="4EE2801B" w:rsidR="001A07F8" w:rsidRDefault="001A07F8">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_Toc148535699 \h </w:instrText>
      </w:r>
      <w:r>
        <w:rPr>
          <w:noProof/>
        </w:rPr>
      </w:r>
      <w:r>
        <w:rPr>
          <w:noProof/>
        </w:rPr>
        <w:fldChar w:fldCharType="separate"/>
      </w:r>
      <w:r>
        <w:rPr>
          <w:noProof/>
        </w:rPr>
        <w:t>34</w:t>
      </w:r>
      <w:r>
        <w:rPr>
          <w:noProof/>
        </w:rPr>
        <w:fldChar w:fldCharType="end"/>
      </w:r>
    </w:p>
    <w:p w14:paraId="7D4B6A8E" w14:textId="775FB94E" w:rsidR="001A07F8" w:rsidRDefault="001A07F8">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_Toc148535700 \h </w:instrText>
      </w:r>
      <w:r>
        <w:rPr>
          <w:noProof/>
        </w:rPr>
      </w:r>
      <w:r>
        <w:rPr>
          <w:noProof/>
        </w:rPr>
        <w:fldChar w:fldCharType="separate"/>
      </w:r>
      <w:r>
        <w:rPr>
          <w:noProof/>
        </w:rPr>
        <w:t>35</w:t>
      </w:r>
      <w:r>
        <w:rPr>
          <w:noProof/>
        </w:rPr>
        <w:fldChar w:fldCharType="end"/>
      </w:r>
    </w:p>
    <w:p w14:paraId="5143D5C7" w14:textId="2CC18E63" w:rsidR="001A07F8" w:rsidRDefault="001A07F8">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_Toc148535701 \h </w:instrText>
      </w:r>
      <w:r>
        <w:rPr>
          <w:noProof/>
        </w:rPr>
      </w:r>
      <w:r>
        <w:rPr>
          <w:noProof/>
        </w:rPr>
        <w:fldChar w:fldCharType="separate"/>
      </w:r>
      <w:r>
        <w:rPr>
          <w:noProof/>
        </w:rPr>
        <w:t>35</w:t>
      </w:r>
      <w:r>
        <w:rPr>
          <w:noProof/>
        </w:rPr>
        <w:fldChar w:fldCharType="end"/>
      </w:r>
    </w:p>
    <w:p w14:paraId="326D0770" w14:textId="6ED15CB4" w:rsidR="001A07F8" w:rsidRDefault="001A07F8">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_Toc148535702 \h </w:instrText>
      </w:r>
      <w:r>
        <w:rPr>
          <w:noProof/>
        </w:rPr>
      </w:r>
      <w:r>
        <w:rPr>
          <w:noProof/>
        </w:rPr>
        <w:fldChar w:fldCharType="separate"/>
      </w:r>
      <w:r>
        <w:rPr>
          <w:noProof/>
        </w:rPr>
        <w:t>35</w:t>
      </w:r>
      <w:r>
        <w:rPr>
          <w:noProof/>
        </w:rPr>
        <w:fldChar w:fldCharType="end"/>
      </w:r>
    </w:p>
    <w:p w14:paraId="1BC32CDB" w14:textId="78498B71" w:rsidR="001A07F8" w:rsidRDefault="001A07F8">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_Toc148535703 \h </w:instrText>
      </w:r>
      <w:r>
        <w:rPr>
          <w:noProof/>
        </w:rPr>
      </w:r>
      <w:r>
        <w:rPr>
          <w:noProof/>
        </w:rPr>
        <w:fldChar w:fldCharType="separate"/>
      </w:r>
      <w:r>
        <w:rPr>
          <w:noProof/>
        </w:rPr>
        <w:t>35</w:t>
      </w:r>
      <w:r>
        <w:rPr>
          <w:noProof/>
        </w:rPr>
        <w:fldChar w:fldCharType="end"/>
      </w:r>
    </w:p>
    <w:p w14:paraId="299C86E1" w14:textId="36BA5990" w:rsidR="001A07F8" w:rsidRDefault="001A07F8">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_Toc148535704 \h </w:instrText>
      </w:r>
      <w:r>
        <w:rPr>
          <w:noProof/>
        </w:rPr>
      </w:r>
      <w:r>
        <w:rPr>
          <w:noProof/>
        </w:rPr>
        <w:fldChar w:fldCharType="separate"/>
      </w:r>
      <w:r>
        <w:rPr>
          <w:noProof/>
        </w:rPr>
        <w:t>35</w:t>
      </w:r>
      <w:r>
        <w:rPr>
          <w:noProof/>
        </w:rPr>
        <w:fldChar w:fldCharType="end"/>
      </w:r>
    </w:p>
    <w:p w14:paraId="74EF3DDA" w14:textId="3717C715" w:rsidR="001A07F8" w:rsidRDefault="001A07F8">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_Toc148535705 \h </w:instrText>
      </w:r>
      <w:r>
        <w:rPr>
          <w:noProof/>
        </w:rPr>
      </w:r>
      <w:r>
        <w:rPr>
          <w:noProof/>
        </w:rPr>
        <w:fldChar w:fldCharType="separate"/>
      </w:r>
      <w:r>
        <w:rPr>
          <w:noProof/>
        </w:rPr>
        <w:t>36</w:t>
      </w:r>
      <w:r>
        <w:rPr>
          <w:noProof/>
        </w:rPr>
        <w:fldChar w:fldCharType="end"/>
      </w:r>
    </w:p>
    <w:p w14:paraId="1924C56A" w14:textId="5E1E944C" w:rsidR="001A07F8" w:rsidRDefault="001A07F8">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_Toc148535706 \h </w:instrText>
      </w:r>
      <w:r>
        <w:rPr>
          <w:noProof/>
        </w:rPr>
      </w:r>
      <w:r>
        <w:rPr>
          <w:noProof/>
        </w:rPr>
        <w:fldChar w:fldCharType="separate"/>
      </w:r>
      <w:r>
        <w:rPr>
          <w:noProof/>
        </w:rPr>
        <w:t>36</w:t>
      </w:r>
      <w:r>
        <w:rPr>
          <w:noProof/>
        </w:rPr>
        <w:fldChar w:fldCharType="end"/>
      </w:r>
    </w:p>
    <w:p w14:paraId="32B638AB" w14:textId="2EFFA18B" w:rsidR="001A07F8" w:rsidRDefault="001A07F8">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_Toc148535707 \h </w:instrText>
      </w:r>
      <w:r>
        <w:rPr>
          <w:noProof/>
        </w:rPr>
      </w:r>
      <w:r>
        <w:rPr>
          <w:noProof/>
        </w:rPr>
        <w:fldChar w:fldCharType="separate"/>
      </w:r>
      <w:r>
        <w:rPr>
          <w:noProof/>
        </w:rPr>
        <w:t>36</w:t>
      </w:r>
      <w:r>
        <w:rPr>
          <w:noProof/>
        </w:rPr>
        <w:fldChar w:fldCharType="end"/>
      </w:r>
    </w:p>
    <w:p w14:paraId="13A8C4B3" w14:textId="7BB60823" w:rsidR="001A07F8" w:rsidRDefault="001A07F8">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_Toc148535708 \h </w:instrText>
      </w:r>
      <w:r>
        <w:rPr>
          <w:noProof/>
        </w:rPr>
      </w:r>
      <w:r>
        <w:rPr>
          <w:noProof/>
        </w:rPr>
        <w:fldChar w:fldCharType="separate"/>
      </w:r>
      <w:r>
        <w:rPr>
          <w:noProof/>
        </w:rPr>
        <w:t>36</w:t>
      </w:r>
      <w:r>
        <w:rPr>
          <w:noProof/>
        </w:rPr>
        <w:fldChar w:fldCharType="end"/>
      </w:r>
    </w:p>
    <w:p w14:paraId="4C8ED2EE" w14:textId="27B5DF15" w:rsidR="001A07F8" w:rsidRDefault="001A07F8">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_Toc148535709 \h </w:instrText>
      </w:r>
      <w:r>
        <w:rPr>
          <w:noProof/>
        </w:rPr>
      </w:r>
      <w:r>
        <w:rPr>
          <w:noProof/>
        </w:rPr>
        <w:fldChar w:fldCharType="separate"/>
      </w:r>
      <w:r>
        <w:rPr>
          <w:noProof/>
        </w:rPr>
        <w:t>36</w:t>
      </w:r>
      <w:r>
        <w:rPr>
          <w:noProof/>
        </w:rPr>
        <w:fldChar w:fldCharType="end"/>
      </w:r>
    </w:p>
    <w:p w14:paraId="1E3ECE61" w14:textId="0926DF91" w:rsidR="001A07F8" w:rsidRDefault="001A07F8">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_Toc148535710 \h </w:instrText>
      </w:r>
      <w:r>
        <w:rPr>
          <w:noProof/>
        </w:rPr>
      </w:r>
      <w:r>
        <w:rPr>
          <w:noProof/>
        </w:rPr>
        <w:fldChar w:fldCharType="separate"/>
      </w:r>
      <w:r>
        <w:rPr>
          <w:noProof/>
        </w:rPr>
        <w:t>36</w:t>
      </w:r>
      <w:r>
        <w:rPr>
          <w:noProof/>
        </w:rPr>
        <w:fldChar w:fldCharType="end"/>
      </w:r>
    </w:p>
    <w:p w14:paraId="6A801183" w14:textId="3CE206CA" w:rsidR="001A07F8" w:rsidRDefault="001A07F8">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_Toc148535711 \h </w:instrText>
      </w:r>
      <w:r>
        <w:rPr>
          <w:noProof/>
        </w:rPr>
      </w:r>
      <w:r>
        <w:rPr>
          <w:noProof/>
        </w:rPr>
        <w:fldChar w:fldCharType="separate"/>
      </w:r>
      <w:r>
        <w:rPr>
          <w:noProof/>
        </w:rPr>
        <w:t>37</w:t>
      </w:r>
      <w:r>
        <w:rPr>
          <w:noProof/>
        </w:rPr>
        <w:fldChar w:fldCharType="end"/>
      </w:r>
    </w:p>
    <w:p w14:paraId="4E2CCA39" w14:textId="55AA2310" w:rsidR="001A07F8" w:rsidRDefault="001A07F8">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_Toc148535712 \h </w:instrText>
      </w:r>
      <w:r>
        <w:rPr>
          <w:noProof/>
        </w:rPr>
      </w:r>
      <w:r>
        <w:rPr>
          <w:noProof/>
        </w:rPr>
        <w:fldChar w:fldCharType="separate"/>
      </w:r>
      <w:r>
        <w:rPr>
          <w:noProof/>
        </w:rPr>
        <w:t>37</w:t>
      </w:r>
      <w:r>
        <w:rPr>
          <w:noProof/>
        </w:rPr>
        <w:fldChar w:fldCharType="end"/>
      </w:r>
    </w:p>
    <w:p w14:paraId="2756BB4F" w14:textId="5ABC8936" w:rsidR="001A07F8" w:rsidRDefault="001A07F8">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_Toc148535713 \h </w:instrText>
      </w:r>
      <w:r>
        <w:rPr>
          <w:noProof/>
        </w:rPr>
      </w:r>
      <w:r>
        <w:rPr>
          <w:noProof/>
        </w:rPr>
        <w:fldChar w:fldCharType="separate"/>
      </w:r>
      <w:r>
        <w:rPr>
          <w:noProof/>
        </w:rPr>
        <w:t>37</w:t>
      </w:r>
      <w:r>
        <w:rPr>
          <w:noProof/>
        </w:rPr>
        <w:fldChar w:fldCharType="end"/>
      </w:r>
    </w:p>
    <w:p w14:paraId="455C8DEE" w14:textId="62DEB338" w:rsidR="001A07F8" w:rsidRDefault="001A07F8">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_Toc148535714 \h </w:instrText>
      </w:r>
      <w:r>
        <w:rPr>
          <w:noProof/>
        </w:rPr>
      </w:r>
      <w:r>
        <w:rPr>
          <w:noProof/>
        </w:rPr>
        <w:fldChar w:fldCharType="separate"/>
      </w:r>
      <w:r>
        <w:rPr>
          <w:noProof/>
        </w:rPr>
        <w:t>38</w:t>
      </w:r>
      <w:r>
        <w:rPr>
          <w:noProof/>
        </w:rPr>
        <w:fldChar w:fldCharType="end"/>
      </w:r>
    </w:p>
    <w:p w14:paraId="0ABDC133" w14:textId="5D80CE2B" w:rsidR="001A07F8" w:rsidRDefault="001A07F8">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_Toc148535715 \h </w:instrText>
      </w:r>
      <w:r>
        <w:rPr>
          <w:noProof/>
        </w:rPr>
      </w:r>
      <w:r>
        <w:rPr>
          <w:noProof/>
        </w:rPr>
        <w:fldChar w:fldCharType="separate"/>
      </w:r>
      <w:r>
        <w:rPr>
          <w:noProof/>
        </w:rPr>
        <w:t>38</w:t>
      </w:r>
      <w:r>
        <w:rPr>
          <w:noProof/>
        </w:rPr>
        <w:fldChar w:fldCharType="end"/>
      </w:r>
    </w:p>
    <w:p w14:paraId="2CA97DEC" w14:textId="515DE15B" w:rsidR="001A07F8" w:rsidRDefault="001A07F8">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_Toc148535716 \h </w:instrText>
      </w:r>
      <w:r>
        <w:rPr>
          <w:noProof/>
        </w:rPr>
      </w:r>
      <w:r>
        <w:rPr>
          <w:noProof/>
        </w:rPr>
        <w:fldChar w:fldCharType="separate"/>
      </w:r>
      <w:r>
        <w:rPr>
          <w:noProof/>
        </w:rPr>
        <w:t>38</w:t>
      </w:r>
      <w:r>
        <w:rPr>
          <w:noProof/>
        </w:rPr>
        <w:fldChar w:fldCharType="end"/>
      </w:r>
    </w:p>
    <w:p w14:paraId="7D5089A4" w14:textId="0F829F90" w:rsidR="001A07F8" w:rsidRDefault="001A07F8">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_Toc148535717 \h </w:instrText>
      </w:r>
      <w:r>
        <w:rPr>
          <w:noProof/>
        </w:rPr>
      </w:r>
      <w:r>
        <w:rPr>
          <w:noProof/>
        </w:rPr>
        <w:fldChar w:fldCharType="separate"/>
      </w:r>
      <w:r>
        <w:rPr>
          <w:noProof/>
        </w:rPr>
        <w:t>39</w:t>
      </w:r>
      <w:r>
        <w:rPr>
          <w:noProof/>
        </w:rPr>
        <w:fldChar w:fldCharType="end"/>
      </w:r>
    </w:p>
    <w:p w14:paraId="15BD60A7" w14:textId="1E52B7CA" w:rsidR="001A07F8" w:rsidRDefault="001A07F8">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_Toc148535718 \h </w:instrText>
      </w:r>
      <w:r>
        <w:rPr>
          <w:noProof/>
        </w:rPr>
      </w:r>
      <w:r>
        <w:rPr>
          <w:noProof/>
        </w:rPr>
        <w:fldChar w:fldCharType="separate"/>
      </w:r>
      <w:r>
        <w:rPr>
          <w:noProof/>
        </w:rPr>
        <w:t>39</w:t>
      </w:r>
      <w:r>
        <w:rPr>
          <w:noProof/>
        </w:rPr>
        <w:fldChar w:fldCharType="end"/>
      </w:r>
    </w:p>
    <w:p w14:paraId="1D3194C0" w14:textId="7FB26D1F" w:rsidR="001A07F8" w:rsidRDefault="001A07F8">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_Toc148535719 \h </w:instrText>
      </w:r>
      <w:r>
        <w:rPr>
          <w:noProof/>
        </w:rPr>
      </w:r>
      <w:r>
        <w:rPr>
          <w:noProof/>
        </w:rPr>
        <w:fldChar w:fldCharType="separate"/>
      </w:r>
      <w:r>
        <w:rPr>
          <w:noProof/>
        </w:rPr>
        <w:t>39</w:t>
      </w:r>
      <w:r>
        <w:rPr>
          <w:noProof/>
        </w:rPr>
        <w:fldChar w:fldCharType="end"/>
      </w:r>
    </w:p>
    <w:p w14:paraId="1224586E" w14:textId="5104A4C6" w:rsidR="001A07F8" w:rsidRDefault="001A07F8">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_Toc148535720 \h </w:instrText>
      </w:r>
      <w:r>
        <w:rPr>
          <w:noProof/>
        </w:rPr>
      </w:r>
      <w:r>
        <w:rPr>
          <w:noProof/>
        </w:rPr>
        <w:fldChar w:fldCharType="separate"/>
      </w:r>
      <w:r>
        <w:rPr>
          <w:noProof/>
        </w:rPr>
        <w:t>39</w:t>
      </w:r>
      <w:r>
        <w:rPr>
          <w:noProof/>
        </w:rPr>
        <w:fldChar w:fldCharType="end"/>
      </w:r>
    </w:p>
    <w:p w14:paraId="17611CCD" w14:textId="5026C401" w:rsidR="001A07F8" w:rsidRDefault="001A07F8">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_Toc148535721 \h </w:instrText>
      </w:r>
      <w:r>
        <w:rPr>
          <w:noProof/>
        </w:rPr>
      </w:r>
      <w:r>
        <w:rPr>
          <w:noProof/>
        </w:rPr>
        <w:fldChar w:fldCharType="separate"/>
      </w:r>
      <w:r>
        <w:rPr>
          <w:noProof/>
        </w:rPr>
        <w:t>39</w:t>
      </w:r>
      <w:r>
        <w:rPr>
          <w:noProof/>
        </w:rPr>
        <w:fldChar w:fldCharType="end"/>
      </w:r>
    </w:p>
    <w:p w14:paraId="039A97BA" w14:textId="152084EE" w:rsidR="001A07F8" w:rsidRDefault="001A07F8">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_Toc148535722 \h </w:instrText>
      </w:r>
      <w:r>
        <w:rPr>
          <w:noProof/>
        </w:rPr>
      </w:r>
      <w:r>
        <w:rPr>
          <w:noProof/>
        </w:rPr>
        <w:fldChar w:fldCharType="separate"/>
      </w:r>
      <w:r>
        <w:rPr>
          <w:noProof/>
        </w:rPr>
        <w:t>39</w:t>
      </w:r>
      <w:r>
        <w:rPr>
          <w:noProof/>
        </w:rPr>
        <w:fldChar w:fldCharType="end"/>
      </w:r>
    </w:p>
    <w:p w14:paraId="5CBB7756" w14:textId="2ED2215F" w:rsidR="001A07F8" w:rsidRDefault="001A07F8">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_Toc148535723 \h </w:instrText>
      </w:r>
      <w:r>
        <w:rPr>
          <w:noProof/>
        </w:rPr>
      </w:r>
      <w:r>
        <w:rPr>
          <w:noProof/>
        </w:rPr>
        <w:fldChar w:fldCharType="separate"/>
      </w:r>
      <w:r>
        <w:rPr>
          <w:noProof/>
        </w:rPr>
        <w:t>40</w:t>
      </w:r>
      <w:r>
        <w:rPr>
          <w:noProof/>
        </w:rPr>
        <w:fldChar w:fldCharType="end"/>
      </w:r>
    </w:p>
    <w:p w14:paraId="1EDE03FF" w14:textId="6FB806B6" w:rsidR="001A07F8" w:rsidRDefault="001A07F8">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_Toc148535724 \h </w:instrText>
      </w:r>
      <w:r>
        <w:rPr>
          <w:noProof/>
        </w:rPr>
      </w:r>
      <w:r>
        <w:rPr>
          <w:noProof/>
        </w:rPr>
        <w:fldChar w:fldCharType="separate"/>
      </w:r>
      <w:r>
        <w:rPr>
          <w:noProof/>
        </w:rPr>
        <w:t>40</w:t>
      </w:r>
      <w:r>
        <w:rPr>
          <w:noProof/>
        </w:rPr>
        <w:fldChar w:fldCharType="end"/>
      </w:r>
    </w:p>
    <w:p w14:paraId="464C1ABD" w14:textId="37641EE9" w:rsidR="001A07F8" w:rsidRDefault="001A07F8">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_Toc148535725 \h </w:instrText>
      </w:r>
      <w:r>
        <w:rPr>
          <w:noProof/>
        </w:rPr>
      </w:r>
      <w:r>
        <w:rPr>
          <w:noProof/>
        </w:rPr>
        <w:fldChar w:fldCharType="separate"/>
      </w:r>
      <w:r>
        <w:rPr>
          <w:noProof/>
        </w:rPr>
        <w:t>40</w:t>
      </w:r>
      <w:r>
        <w:rPr>
          <w:noProof/>
        </w:rPr>
        <w:fldChar w:fldCharType="end"/>
      </w:r>
    </w:p>
    <w:p w14:paraId="70AA9AFA" w14:textId="0C1F79BB" w:rsidR="001A07F8" w:rsidRDefault="001A07F8">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_Toc148535726 \h </w:instrText>
      </w:r>
      <w:r>
        <w:rPr>
          <w:noProof/>
        </w:rPr>
      </w:r>
      <w:r>
        <w:rPr>
          <w:noProof/>
        </w:rPr>
        <w:fldChar w:fldCharType="separate"/>
      </w:r>
      <w:r>
        <w:rPr>
          <w:noProof/>
        </w:rPr>
        <w:t>40</w:t>
      </w:r>
      <w:r>
        <w:rPr>
          <w:noProof/>
        </w:rPr>
        <w:fldChar w:fldCharType="end"/>
      </w:r>
    </w:p>
    <w:p w14:paraId="5C084C40" w14:textId="63278CC5" w:rsidR="001A07F8" w:rsidRDefault="001A07F8">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_Toc148535727 \h </w:instrText>
      </w:r>
      <w:r>
        <w:rPr>
          <w:noProof/>
        </w:rPr>
      </w:r>
      <w:r>
        <w:rPr>
          <w:noProof/>
        </w:rPr>
        <w:fldChar w:fldCharType="separate"/>
      </w:r>
      <w:r>
        <w:rPr>
          <w:noProof/>
        </w:rPr>
        <w:t>40</w:t>
      </w:r>
      <w:r>
        <w:rPr>
          <w:noProof/>
        </w:rPr>
        <w:fldChar w:fldCharType="end"/>
      </w:r>
    </w:p>
    <w:p w14:paraId="45620E96" w14:textId="3A8990C2" w:rsidR="001A07F8" w:rsidRDefault="001A07F8">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_Toc148535728 \h </w:instrText>
      </w:r>
      <w:r>
        <w:rPr>
          <w:noProof/>
        </w:rPr>
      </w:r>
      <w:r>
        <w:rPr>
          <w:noProof/>
        </w:rPr>
        <w:fldChar w:fldCharType="separate"/>
      </w:r>
      <w:r>
        <w:rPr>
          <w:noProof/>
        </w:rPr>
        <w:t>40</w:t>
      </w:r>
      <w:r>
        <w:rPr>
          <w:noProof/>
        </w:rPr>
        <w:fldChar w:fldCharType="end"/>
      </w:r>
    </w:p>
    <w:p w14:paraId="5DD67A70" w14:textId="2AD8FC83" w:rsidR="001A07F8" w:rsidRDefault="001A07F8">
      <w:pPr>
        <w:pStyle w:val="TOC6"/>
        <w:rPr>
          <w:rFonts w:asciiTheme="minorHAnsi" w:eastAsiaTheme="minorEastAsia" w:hAnsiTheme="minorHAnsi" w:cstheme="minorBidi"/>
          <w:noProof/>
          <w:kern w:val="2"/>
          <w:sz w:val="21"/>
          <w:szCs w:val="22"/>
          <w:lang w:val="en-US" w:eastAsia="zh-CN"/>
        </w:rPr>
      </w:pPr>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_Toc148535729 \h </w:instrText>
      </w:r>
      <w:r>
        <w:rPr>
          <w:noProof/>
        </w:rPr>
      </w:r>
      <w:r>
        <w:rPr>
          <w:noProof/>
        </w:rPr>
        <w:fldChar w:fldCharType="separate"/>
      </w:r>
      <w:r>
        <w:rPr>
          <w:noProof/>
        </w:rPr>
        <w:t>40</w:t>
      </w:r>
      <w:r>
        <w:rPr>
          <w:noProof/>
        </w:rPr>
        <w:fldChar w:fldCharType="end"/>
      </w:r>
    </w:p>
    <w:p w14:paraId="082414C0" w14:textId="05BA6E6C" w:rsidR="001A07F8" w:rsidRDefault="001A07F8">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_Toc148535730 \h </w:instrText>
      </w:r>
      <w:r>
        <w:rPr>
          <w:noProof/>
        </w:rPr>
      </w:r>
      <w:r>
        <w:rPr>
          <w:noProof/>
        </w:rPr>
        <w:fldChar w:fldCharType="separate"/>
      </w:r>
      <w:r>
        <w:rPr>
          <w:noProof/>
        </w:rPr>
        <w:t>43</w:t>
      </w:r>
      <w:r>
        <w:rPr>
          <w:noProof/>
        </w:rPr>
        <w:fldChar w:fldCharType="end"/>
      </w:r>
    </w:p>
    <w:p w14:paraId="6B3CB91A" w14:textId="01877BAB" w:rsidR="001A07F8" w:rsidRDefault="001A07F8">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_Toc148535731 \h </w:instrText>
      </w:r>
      <w:r>
        <w:rPr>
          <w:noProof/>
        </w:rPr>
      </w:r>
      <w:r>
        <w:rPr>
          <w:noProof/>
        </w:rPr>
        <w:fldChar w:fldCharType="separate"/>
      </w:r>
      <w:r>
        <w:rPr>
          <w:noProof/>
        </w:rPr>
        <w:t>43</w:t>
      </w:r>
      <w:r>
        <w:rPr>
          <w:noProof/>
        </w:rPr>
        <w:fldChar w:fldCharType="end"/>
      </w:r>
    </w:p>
    <w:p w14:paraId="139612DC" w14:textId="4ED35FA6" w:rsidR="001A07F8" w:rsidRDefault="001A07F8">
      <w:pPr>
        <w:pStyle w:val="TOC4"/>
        <w:rPr>
          <w:rFonts w:asciiTheme="minorHAnsi" w:eastAsiaTheme="minorEastAsia" w:hAnsiTheme="minorHAnsi" w:cstheme="minorBidi"/>
          <w:noProof/>
          <w:kern w:val="2"/>
          <w:sz w:val="21"/>
          <w:szCs w:val="22"/>
          <w:lang w:val="en-US" w:eastAsia="zh-CN"/>
        </w:rPr>
      </w:pPr>
      <w:r w:rsidRPr="00350A47">
        <w:rPr>
          <w:noProof/>
          <w:lang w:val="en-US"/>
        </w:rPr>
        <w:t>5.1.6.2</w:t>
      </w:r>
      <w:r>
        <w:rPr>
          <w:rFonts w:asciiTheme="minorHAnsi" w:eastAsiaTheme="minorEastAsia" w:hAnsiTheme="minorHAnsi" w:cstheme="minorBidi"/>
          <w:noProof/>
          <w:kern w:val="2"/>
          <w:sz w:val="21"/>
          <w:szCs w:val="22"/>
          <w:lang w:val="en-US" w:eastAsia="zh-CN"/>
        </w:rPr>
        <w:tab/>
      </w:r>
      <w:r w:rsidRPr="00350A47">
        <w:rPr>
          <w:noProof/>
          <w:lang w:val="en-US"/>
        </w:rPr>
        <w:t>Structured data types</w:t>
      </w:r>
      <w:r>
        <w:rPr>
          <w:noProof/>
        </w:rPr>
        <w:tab/>
      </w:r>
      <w:r>
        <w:rPr>
          <w:noProof/>
        </w:rPr>
        <w:fldChar w:fldCharType="begin"/>
      </w:r>
      <w:r>
        <w:rPr>
          <w:noProof/>
        </w:rPr>
        <w:instrText xml:space="preserve"> PAGEREF _Toc148535732 \h </w:instrText>
      </w:r>
      <w:r>
        <w:rPr>
          <w:noProof/>
        </w:rPr>
      </w:r>
      <w:r>
        <w:rPr>
          <w:noProof/>
        </w:rPr>
        <w:fldChar w:fldCharType="separate"/>
      </w:r>
      <w:r>
        <w:rPr>
          <w:noProof/>
        </w:rPr>
        <w:t>46</w:t>
      </w:r>
      <w:r>
        <w:rPr>
          <w:noProof/>
        </w:rPr>
        <w:fldChar w:fldCharType="end"/>
      </w:r>
    </w:p>
    <w:p w14:paraId="7F5E317F" w14:textId="0EE1F986" w:rsidR="001A07F8" w:rsidRDefault="001A07F8">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_Toc148535733 \h </w:instrText>
      </w:r>
      <w:r>
        <w:rPr>
          <w:noProof/>
        </w:rPr>
      </w:r>
      <w:r>
        <w:rPr>
          <w:noProof/>
        </w:rPr>
        <w:fldChar w:fldCharType="separate"/>
      </w:r>
      <w:r>
        <w:rPr>
          <w:noProof/>
        </w:rPr>
        <w:t>46</w:t>
      </w:r>
      <w:r>
        <w:rPr>
          <w:noProof/>
        </w:rPr>
        <w:fldChar w:fldCharType="end"/>
      </w:r>
    </w:p>
    <w:p w14:paraId="5B9DE273" w14:textId="21C07C34" w:rsidR="001A07F8" w:rsidRDefault="001A07F8">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_Toc148535734 \h </w:instrText>
      </w:r>
      <w:r>
        <w:rPr>
          <w:noProof/>
        </w:rPr>
      </w:r>
      <w:r>
        <w:rPr>
          <w:noProof/>
        </w:rPr>
        <w:fldChar w:fldCharType="separate"/>
      </w:r>
      <w:r>
        <w:rPr>
          <w:noProof/>
        </w:rPr>
        <w:t>46</w:t>
      </w:r>
      <w:r>
        <w:rPr>
          <w:noProof/>
        </w:rPr>
        <w:fldChar w:fldCharType="end"/>
      </w:r>
    </w:p>
    <w:p w14:paraId="530545CB" w14:textId="724A3065" w:rsidR="001A07F8" w:rsidRDefault="001A07F8">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_Toc148535735 \h </w:instrText>
      </w:r>
      <w:r>
        <w:rPr>
          <w:noProof/>
        </w:rPr>
      </w:r>
      <w:r>
        <w:rPr>
          <w:noProof/>
        </w:rPr>
        <w:fldChar w:fldCharType="separate"/>
      </w:r>
      <w:r>
        <w:rPr>
          <w:noProof/>
        </w:rPr>
        <w:t>47</w:t>
      </w:r>
      <w:r>
        <w:rPr>
          <w:noProof/>
        </w:rPr>
        <w:fldChar w:fldCharType="end"/>
      </w:r>
    </w:p>
    <w:p w14:paraId="0C536BCB" w14:textId="35EAF5D3" w:rsidR="001A07F8" w:rsidRDefault="001A07F8">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_Toc148535736 \h </w:instrText>
      </w:r>
      <w:r>
        <w:rPr>
          <w:noProof/>
        </w:rPr>
      </w:r>
      <w:r>
        <w:rPr>
          <w:noProof/>
        </w:rPr>
        <w:fldChar w:fldCharType="separate"/>
      </w:r>
      <w:r>
        <w:rPr>
          <w:noProof/>
        </w:rPr>
        <w:t>48</w:t>
      </w:r>
      <w:r>
        <w:rPr>
          <w:noProof/>
        </w:rPr>
        <w:fldChar w:fldCharType="end"/>
      </w:r>
    </w:p>
    <w:p w14:paraId="775B0590" w14:textId="19B699B0" w:rsidR="001A07F8" w:rsidRDefault="001A07F8">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_Toc148535737 \h </w:instrText>
      </w:r>
      <w:r>
        <w:rPr>
          <w:noProof/>
        </w:rPr>
      </w:r>
      <w:r>
        <w:rPr>
          <w:noProof/>
        </w:rPr>
        <w:fldChar w:fldCharType="separate"/>
      </w:r>
      <w:r>
        <w:rPr>
          <w:noProof/>
        </w:rPr>
        <w:t>49</w:t>
      </w:r>
      <w:r>
        <w:rPr>
          <w:noProof/>
        </w:rPr>
        <w:fldChar w:fldCharType="end"/>
      </w:r>
    </w:p>
    <w:p w14:paraId="79F155B4" w14:textId="7599536C" w:rsidR="001A07F8" w:rsidRDefault="001A07F8">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_Toc148535738 \h </w:instrText>
      </w:r>
      <w:r>
        <w:rPr>
          <w:noProof/>
        </w:rPr>
      </w:r>
      <w:r>
        <w:rPr>
          <w:noProof/>
        </w:rPr>
        <w:fldChar w:fldCharType="separate"/>
      </w:r>
      <w:r>
        <w:rPr>
          <w:noProof/>
        </w:rPr>
        <w:t>49</w:t>
      </w:r>
      <w:r>
        <w:rPr>
          <w:noProof/>
        </w:rPr>
        <w:fldChar w:fldCharType="end"/>
      </w:r>
    </w:p>
    <w:p w14:paraId="3A71C5EA" w14:textId="383B1447" w:rsidR="001A07F8" w:rsidRDefault="001A07F8">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_Toc148535739 \h </w:instrText>
      </w:r>
      <w:r>
        <w:rPr>
          <w:noProof/>
        </w:rPr>
      </w:r>
      <w:r>
        <w:rPr>
          <w:noProof/>
        </w:rPr>
        <w:fldChar w:fldCharType="separate"/>
      </w:r>
      <w:r>
        <w:rPr>
          <w:noProof/>
        </w:rPr>
        <w:t>50</w:t>
      </w:r>
      <w:r>
        <w:rPr>
          <w:noProof/>
        </w:rPr>
        <w:fldChar w:fldCharType="end"/>
      </w:r>
    </w:p>
    <w:p w14:paraId="39C26EA9" w14:textId="022AD202" w:rsidR="001A07F8" w:rsidRDefault="001A07F8">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_Toc148535740 \h </w:instrText>
      </w:r>
      <w:r>
        <w:rPr>
          <w:noProof/>
        </w:rPr>
      </w:r>
      <w:r>
        <w:rPr>
          <w:noProof/>
        </w:rPr>
        <w:fldChar w:fldCharType="separate"/>
      </w:r>
      <w:r>
        <w:rPr>
          <w:noProof/>
        </w:rPr>
        <w:t>50</w:t>
      </w:r>
      <w:r>
        <w:rPr>
          <w:noProof/>
        </w:rPr>
        <w:fldChar w:fldCharType="end"/>
      </w:r>
    </w:p>
    <w:p w14:paraId="731C1C43" w14:textId="528D2457" w:rsidR="001A07F8" w:rsidRDefault="001A07F8">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_Toc148535741 \h </w:instrText>
      </w:r>
      <w:r>
        <w:rPr>
          <w:noProof/>
        </w:rPr>
      </w:r>
      <w:r>
        <w:rPr>
          <w:noProof/>
        </w:rPr>
        <w:fldChar w:fldCharType="separate"/>
      </w:r>
      <w:r>
        <w:rPr>
          <w:noProof/>
        </w:rPr>
        <w:t>51</w:t>
      </w:r>
      <w:r>
        <w:rPr>
          <w:noProof/>
        </w:rPr>
        <w:fldChar w:fldCharType="end"/>
      </w:r>
    </w:p>
    <w:p w14:paraId="18753280" w14:textId="6A16A5C5" w:rsidR="001A07F8" w:rsidRDefault="001A07F8">
      <w:pPr>
        <w:pStyle w:val="TOC4"/>
        <w:rPr>
          <w:rFonts w:asciiTheme="minorHAnsi" w:eastAsiaTheme="minorEastAsia" w:hAnsiTheme="minorHAnsi" w:cstheme="minorBidi"/>
          <w:noProof/>
          <w:kern w:val="2"/>
          <w:sz w:val="21"/>
          <w:szCs w:val="22"/>
          <w:lang w:val="en-US" w:eastAsia="zh-CN"/>
        </w:rPr>
      </w:pPr>
      <w:r w:rsidRPr="00350A47">
        <w:rPr>
          <w:noProof/>
          <w:lang w:val="en-US"/>
        </w:rPr>
        <w:t>5.1.6.3</w:t>
      </w:r>
      <w:r>
        <w:rPr>
          <w:rFonts w:asciiTheme="minorHAnsi" w:eastAsiaTheme="minorEastAsia" w:hAnsiTheme="minorHAnsi" w:cstheme="minorBidi"/>
          <w:noProof/>
          <w:kern w:val="2"/>
          <w:sz w:val="21"/>
          <w:szCs w:val="22"/>
          <w:lang w:val="en-US" w:eastAsia="zh-CN"/>
        </w:rPr>
        <w:tab/>
      </w:r>
      <w:r w:rsidRPr="00350A47">
        <w:rPr>
          <w:noProof/>
          <w:lang w:val="en-US"/>
        </w:rPr>
        <w:t>Simple data types and enumerations</w:t>
      </w:r>
      <w:r>
        <w:rPr>
          <w:noProof/>
        </w:rPr>
        <w:tab/>
      </w:r>
      <w:r>
        <w:rPr>
          <w:noProof/>
        </w:rPr>
        <w:fldChar w:fldCharType="begin"/>
      </w:r>
      <w:r>
        <w:rPr>
          <w:noProof/>
        </w:rPr>
        <w:instrText xml:space="preserve"> PAGEREF _Toc148535742 \h </w:instrText>
      </w:r>
      <w:r>
        <w:rPr>
          <w:noProof/>
        </w:rPr>
      </w:r>
      <w:r>
        <w:rPr>
          <w:noProof/>
        </w:rPr>
        <w:fldChar w:fldCharType="separate"/>
      </w:r>
      <w:r>
        <w:rPr>
          <w:noProof/>
        </w:rPr>
        <w:t>52</w:t>
      </w:r>
      <w:r>
        <w:rPr>
          <w:noProof/>
        </w:rPr>
        <w:fldChar w:fldCharType="end"/>
      </w:r>
    </w:p>
    <w:p w14:paraId="631F0B3A" w14:textId="470E6175" w:rsidR="001A07F8" w:rsidRDefault="001A07F8">
      <w:pPr>
        <w:pStyle w:val="TOC4"/>
        <w:rPr>
          <w:rFonts w:asciiTheme="minorHAnsi" w:eastAsiaTheme="minorEastAsia" w:hAnsiTheme="minorHAnsi" w:cstheme="minorBidi"/>
          <w:noProof/>
          <w:kern w:val="2"/>
          <w:sz w:val="21"/>
          <w:szCs w:val="22"/>
          <w:lang w:val="en-US" w:eastAsia="zh-CN"/>
        </w:rPr>
      </w:pPr>
      <w:r w:rsidRPr="00350A4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_Toc148535743 \h </w:instrText>
      </w:r>
      <w:r>
        <w:rPr>
          <w:noProof/>
        </w:rPr>
      </w:r>
      <w:r>
        <w:rPr>
          <w:noProof/>
        </w:rPr>
        <w:fldChar w:fldCharType="separate"/>
      </w:r>
      <w:r>
        <w:rPr>
          <w:noProof/>
        </w:rPr>
        <w:t>52</w:t>
      </w:r>
      <w:r>
        <w:rPr>
          <w:noProof/>
        </w:rPr>
        <w:fldChar w:fldCharType="end"/>
      </w:r>
    </w:p>
    <w:p w14:paraId="38FE88C9" w14:textId="3C922EE2" w:rsidR="001A07F8" w:rsidRDefault="001A07F8">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_Toc148535744 \h </w:instrText>
      </w:r>
      <w:r>
        <w:rPr>
          <w:noProof/>
        </w:rPr>
      </w:r>
      <w:r>
        <w:rPr>
          <w:noProof/>
        </w:rPr>
        <w:fldChar w:fldCharType="separate"/>
      </w:r>
      <w:r>
        <w:rPr>
          <w:noProof/>
        </w:rPr>
        <w:t>52</w:t>
      </w:r>
      <w:r>
        <w:rPr>
          <w:noProof/>
        </w:rPr>
        <w:fldChar w:fldCharType="end"/>
      </w:r>
    </w:p>
    <w:p w14:paraId="17D26342" w14:textId="1D6DE494" w:rsidR="001A07F8" w:rsidRDefault="001A07F8">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_Toc148535745 \h </w:instrText>
      </w:r>
      <w:r>
        <w:rPr>
          <w:noProof/>
        </w:rPr>
      </w:r>
      <w:r>
        <w:rPr>
          <w:noProof/>
        </w:rPr>
        <w:fldChar w:fldCharType="separate"/>
      </w:r>
      <w:r>
        <w:rPr>
          <w:noProof/>
        </w:rPr>
        <w:t>52</w:t>
      </w:r>
      <w:r>
        <w:rPr>
          <w:noProof/>
        </w:rPr>
        <w:fldChar w:fldCharType="end"/>
      </w:r>
    </w:p>
    <w:p w14:paraId="7D36A574" w14:textId="57A38DEE" w:rsidR="001A07F8" w:rsidRDefault="001A07F8">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_Toc148535746 \h </w:instrText>
      </w:r>
      <w:r>
        <w:rPr>
          <w:noProof/>
        </w:rPr>
      </w:r>
      <w:r>
        <w:rPr>
          <w:noProof/>
        </w:rPr>
        <w:fldChar w:fldCharType="separate"/>
      </w:r>
      <w:r>
        <w:rPr>
          <w:noProof/>
        </w:rPr>
        <w:t>53</w:t>
      </w:r>
      <w:r>
        <w:rPr>
          <w:noProof/>
        </w:rPr>
        <w:fldChar w:fldCharType="end"/>
      </w:r>
    </w:p>
    <w:p w14:paraId="3476421C" w14:textId="450BF70C" w:rsidR="001A07F8" w:rsidRDefault="001A07F8">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_Toc148535747 \h </w:instrText>
      </w:r>
      <w:r>
        <w:rPr>
          <w:noProof/>
        </w:rPr>
      </w:r>
      <w:r>
        <w:rPr>
          <w:noProof/>
        </w:rPr>
        <w:fldChar w:fldCharType="separate"/>
      </w:r>
      <w:r>
        <w:rPr>
          <w:noProof/>
        </w:rPr>
        <w:t>53</w:t>
      </w:r>
      <w:r>
        <w:rPr>
          <w:noProof/>
        </w:rPr>
        <w:fldChar w:fldCharType="end"/>
      </w:r>
    </w:p>
    <w:p w14:paraId="37D30676" w14:textId="26FF4883" w:rsidR="001A07F8" w:rsidRDefault="001A07F8">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_Toc148535748 \h </w:instrText>
      </w:r>
      <w:r>
        <w:rPr>
          <w:noProof/>
        </w:rPr>
      </w:r>
      <w:r>
        <w:rPr>
          <w:noProof/>
        </w:rPr>
        <w:fldChar w:fldCharType="separate"/>
      </w:r>
      <w:r>
        <w:rPr>
          <w:noProof/>
        </w:rPr>
        <w:t>53</w:t>
      </w:r>
      <w:r>
        <w:rPr>
          <w:noProof/>
        </w:rPr>
        <w:fldChar w:fldCharType="end"/>
      </w:r>
    </w:p>
    <w:p w14:paraId="35ABB1FD" w14:textId="7F7691EC" w:rsidR="001A07F8" w:rsidRDefault="001A07F8">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_Toc148535749 \h </w:instrText>
      </w:r>
      <w:r>
        <w:rPr>
          <w:noProof/>
        </w:rPr>
      </w:r>
      <w:r>
        <w:rPr>
          <w:noProof/>
        </w:rPr>
        <w:fldChar w:fldCharType="separate"/>
      </w:r>
      <w:r>
        <w:rPr>
          <w:noProof/>
        </w:rPr>
        <w:t>53</w:t>
      </w:r>
      <w:r>
        <w:rPr>
          <w:noProof/>
        </w:rPr>
        <w:fldChar w:fldCharType="end"/>
      </w:r>
    </w:p>
    <w:p w14:paraId="16D7F793" w14:textId="147F72B6" w:rsidR="001A07F8" w:rsidRDefault="001A07F8">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_Toc148535750 \h </w:instrText>
      </w:r>
      <w:r>
        <w:rPr>
          <w:noProof/>
        </w:rPr>
      </w:r>
      <w:r>
        <w:rPr>
          <w:noProof/>
        </w:rPr>
        <w:fldChar w:fldCharType="separate"/>
      </w:r>
      <w:r>
        <w:rPr>
          <w:noProof/>
        </w:rPr>
        <w:t>54</w:t>
      </w:r>
      <w:r>
        <w:rPr>
          <w:noProof/>
        </w:rPr>
        <w:fldChar w:fldCharType="end"/>
      </w:r>
    </w:p>
    <w:p w14:paraId="764192DF" w14:textId="101A1572" w:rsidR="001A07F8" w:rsidRDefault="001A07F8">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_Toc148535751 \h </w:instrText>
      </w:r>
      <w:r>
        <w:rPr>
          <w:noProof/>
        </w:rPr>
      </w:r>
      <w:r>
        <w:rPr>
          <w:noProof/>
        </w:rPr>
        <w:fldChar w:fldCharType="separate"/>
      </w:r>
      <w:r>
        <w:rPr>
          <w:noProof/>
        </w:rPr>
        <w:t>54</w:t>
      </w:r>
      <w:r>
        <w:rPr>
          <w:noProof/>
        </w:rPr>
        <w:fldChar w:fldCharType="end"/>
      </w:r>
    </w:p>
    <w:p w14:paraId="4CAC785C" w14:textId="0360B6F0" w:rsidR="001A07F8" w:rsidRDefault="001A07F8">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_Toc148535752 \h </w:instrText>
      </w:r>
      <w:r>
        <w:rPr>
          <w:noProof/>
        </w:rPr>
      </w:r>
      <w:r>
        <w:rPr>
          <w:noProof/>
        </w:rPr>
        <w:fldChar w:fldCharType="separate"/>
      </w:r>
      <w:r>
        <w:rPr>
          <w:noProof/>
        </w:rPr>
        <w:t>54</w:t>
      </w:r>
      <w:r>
        <w:rPr>
          <w:noProof/>
        </w:rPr>
        <w:fldChar w:fldCharType="end"/>
      </w:r>
    </w:p>
    <w:p w14:paraId="0F924B4D" w14:textId="7C42C18B" w:rsidR="001A07F8" w:rsidRDefault="001A07F8">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_Toc148535753 \h </w:instrText>
      </w:r>
      <w:r>
        <w:rPr>
          <w:noProof/>
        </w:rPr>
      </w:r>
      <w:r>
        <w:rPr>
          <w:noProof/>
        </w:rPr>
        <w:fldChar w:fldCharType="separate"/>
      </w:r>
      <w:r>
        <w:rPr>
          <w:noProof/>
        </w:rPr>
        <w:t>54</w:t>
      </w:r>
      <w:r>
        <w:rPr>
          <w:noProof/>
        </w:rPr>
        <w:fldChar w:fldCharType="end"/>
      </w:r>
    </w:p>
    <w:p w14:paraId="7A5F6F55" w14:textId="0B51864C" w:rsidR="001A07F8" w:rsidRDefault="001A07F8">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_Toc148535754 \h </w:instrText>
      </w:r>
      <w:r>
        <w:rPr>
          <w:noProof/>
        </w:rPr>
      </w:r>
      <w:r>
        <w:rPr>
          <w:noProof/>
        </w:rPr>
        <w:fldChar w:fldCharType="separate"/>
      </w:r>
      <w:r>
        <w:rPr>
          <w:noProof/>
        </w:rPr>
        <w:t>54</w:t>
      </w:r>
      <w:r>
        <w:rPr>
          <w:noProof/>
        </w:rPr>
        <w:fldChar w:fldCharType="end"/>
      </w:r>
    </w:p>
    <w:p w14:paraId="3A3F1015" w14:textId="4572CC91" w:rsidR="001A07F8" w:rsidRDefault="001A07F8">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_Toc148535755 \h </w:instrText>
      </w:r>
      <w:r>
        <w:rPr>
          <w:noProof/>
        </w:rPr>
      </w:r>
      <w:r>
        <w:rPr>
          <w:noProof/>
        </w:rPr>
        <w:fldChar w:fldCharType="separate"/>
      </w:r>
      <w:r>
        <w:rPr>
          <w:noProof/>
        </w:rPr>
        <w:t>54</w:t>
      </w:r>
      <w:r>
        <w:rPr>
          <w:noProof/>
        </w:rPr>
        <w:fldChar w:fldCharType="end"/>
      </w:r>
    </w:p>
    <w:p w14:paraId="2058C761" w14:textId="2771747E" w:rsidR="001A07F8" w:rsidRDefault="001A07F8">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_Toc148535756 \h </w:instrText>
      </w:r>
      <w:r>
        <w:rPr>
          <w:noProof/>
        </w:rPr>
      </w:r>
      <w:r>
        <w:rPr>
          <w:noProof/>
        </w:rPr>
        <w:fldChar w:fldCharType="separate"/>
      </w:r>
      <w:r>
        <w:rPr>
          <w:noProof/>
        </w:rPr>
        <w:t>54</w:t>
      </w:r>
      <w:r>
        <w:rPr>
          <w:noProof/>
        </w:rPr>
        <w:fldChar w:fldCharType="end"/>
      </w:r>
    </w:p>
    <w:p w14:paraId="08E58E3D" w14:textId="08D3C704" w:rsidR="001A07F8" w:rsidRDefault="001A07F8">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_Toc148535757 \h </w:instrText>
      </w:r>
      <w:r>
        <w:rPr>
          <w:noProof/>
        </w:rPr>
      </w:r>
      <w:r>
        <w:rPr>
          <w:noProof/>
        </w:rPr>
        <w:fldChar w:fldCharType="separate"/>
      </w:r>
      <w:r>
        <w:rPr>
          <w:noProof/>
        </w:rPr>
        <w:t>54</w:t>
      </w:r>
      <w:r>
        <w:rPr>
          <w:noProof/>
        </w:rPr>
        <w:fldChar w:fldCharType="end"/>
      </w:r>
    </w:p>
    <w:p w14:paraId="698E5DE6" w14:textId="6D8123F7" w:rsidR="001A07F8" w:rsidRDefault="001A07F8">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_Toc148535758 \h </w:instrText>
      </w:r>
      <w:r>
        <w:rPr>
          <w:noProof/>
        </w:rPr>
      </w:r>
      <w:r>
        <w:rPr>
          <w:noProof/>
        </w:rPr>
        <w:fldChar w:fldCharType="separate"/>
      </w:r>
      <w:r>
        <w:rPr>
          <w:noProof/>
        </w:rPr>
        <w:t>54</w:t>
      </w:r>
      <w:r>
        <w:rPr>
          <w:noProof/>
        </w:rPr>
        <w:fldChar w:fldCharType="end"/>
      </w:r>
    </w:p>
    <w:p w14:paraId="15B5330C" w14:textId="7238CC4E" w:rsidR="001A07F8" w:rsidRDefault="001A07F8">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_Toc148535759 \h </w:instrText>
      </w:r>
      <w:r>
        <w:rPr>
          <w:noProof/>
        </w:rPr>
      </w:r>
      <w:r>
        <w:rPr>
          <w:noProof/>
        </w:rPr>
        <w:fldChar w:fldCharType="separate"/>
      </w:r>
      <w:r>
        <w:rPr>
          <w:noProof/>
        </w:rPr>
        <w:t>54</w:t>
      </w:r>
      <w:r>
        <w:rPr>
          <w:noProof/>
        </w:rPr>
        <w:fldChar w:fldCharType="end"/>
      </w:r>
    </w:p>
    <w:p w14:paraId="63741BD0" w14:textId="37D63D4D" w:rsidR="001A07F8" w:rsidRDefault="001A07F8">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_Toc148535760 \h </w:instrText>
      </w:r>
      <w:r>
        <w:rPr>
          <w:noProof/>
        </w:rPr>
      </w:r>
      <w:r>
        <w:rPr>
          <w:noProof/>
        </w:rPr>
        <w:fldChar w:fldCharType="separate"/>
      </w:r>
      <w:r>
        <w:rPr>
          <w:noProof/>
        </w:rPr>
        <w:t>55</w:t>
      </w:r>
      <w:r>
        <w:rPr>
          <w:noProof/>
        </w:rPr>
        <w:fldChar w:fldCharType="end"/>
      </w:r>
    </w:p>
    <w:p w14:paraId="785BED33" w14:textId="42649E3F" w:rsidR="001A07F8" w:rsidRDefault="001A07F8">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_Toc148535761 \h </w:instrText>
      </w:r>
      <w:r>
        <w:rPr>
          <w:noProof/>
        </w:rPr>
      </w:r>
      <w:r>
        <w:rPr>
          <w:noProof/>
        </w:rPr>
        <w:fldChar w:fldCharType="separate"/>
      </w:r>
      <w:r>
        <w:rPr>
          <w:noProof/>
        </w:rPr>
        <w:t>55</w:t>
      </w:r>
      <w:r>
        <w:rPr>
          <w:noProof/>
        </w:rPr>
        <w:fldChar w:fldCharType="end"/>
      </w:r>
    </w:p>
    <w:p w14:paraId="79A7BA48" w14:textId="3559062D" w:rsidR="001A07F8" w:rsidRDefault="001A07F8">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_Toc148535762 \h </w:instrText>
      </w:r>
      <w:r>
        <w:rPr>
          <w:noProof/>
        </w:rPr>
      </w:r>
      <w:r>
        <w:rPr>
          <w:noProof/>
        </w:rPr>
        <w:fldChar w:fldCharType="separate"/>
      </w:r>
      <w:r>
        <w:rPr>
          <w:noProof/>
        </w:rPr>
        <w:t>55</w:t>
      </w:r>
      <w:r>
        <w:rPr>
          <w:noProof/>
        </w:rPr>
        <w:fldChar w:fldCharType="end"/>
      </w:r>
    </w:p>
    <w:p w14:paraId="32A246A1" w14:textId="055A3DD7" w:rsidR="001A07F8" w:rsidRDefault="001A07F8">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_Toc148535763 \h </w:instrText>
      </w:r>
      <w:r>
        <w:rPr>
          <w:noProof/>
        </w:rPr>
      </w:r>
      <w:r>
        <w:rPr>
          <w:noProof/>
        </w:rPr>
        <w:fldChar w:fldCharType="separate"/>
      </w:r>
      <w:r>
        <w:rPr>
          <w:noProof/>
        </w:rPr>
        <w:t>55</w:t>
      </w:r>
      <w:r>
        <w:rPr>
          <w:noProof/>
        </w:rPr>
        <w:fldChar w:fldCharType="end"/>
      </w:r>
    </w:p>
    <w:p w14:paraId="167C6CAD" w14:textId="5A9DCE44" w:rsidR="001A07F8" w:rsidRDefault="001A07F8">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_Toc148535764 \h </w:instrText>
      </w:r>
      <w:r>
        <w:rPr>
          <w:noProof/>
        </w:rPr>
      </w:r>
      <w:r>
        <w:rPr>
          <w:noProof/>
        </w:rPr>
        <w:fldChar w:fldCharType="separate"/>
      </w:r>
      <w:r>
        <w:rPr>
          <w:noProof/>
        </w:rPr>
        <w:t>55</w:t>
      </w:r>
      <w:r>
        <w:rPr>
          <w:noProof/>
        </w:rPr>
        <w:fldChar w:fldCharType="end"/>
      </w:r>
    </w:p>
    <w:p w14:paraId="3E61E8B0" w14:textId="146D61E9" w:rsidR="001A07F8" w:rsidRDefault="001A07F8">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_Toc148535765 \h </w:instrText>
      </w:r>
      <w:r>
        <w:rPr>
          <w:noProof/>
        </w:rPr>
      </w:r>
      <w:r>
        <w:rPr>
          <w:noProof/>
        </w:rPr>
        <w:fldChar w:fldCharType="separate"/>
      </w:r>
      <w:r>
        <w:rPr>
          <w:noProof/>
        </w:rPr>
        <w:t>56</w:t>
      </w:r>
      <w:r>
        <w:rPr>
          <w:noProof/>
        </w:rPr>
        <w:fldChar w:fldCharType="end"/>
      </w:r>
    </w:p>
    <w:p w14:paraId="4D28787C" w14:textId="5055A194" w:rsidR="001A07F8" w:rsidRDefault="001A07F8">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_Toc148535766 \h </w:instrText>
      </w:r>
      <w:r>
        <w:rPr>
          <w:noProof/>
        </w:rPr>
      </w:r>
      <w:r>
        <w:rPr>
          <w:noProof/>
        </w:rPr>
        <w:fldChar w:fldCharType="separate"/>
      </w:r>
      <w:r>
        <w:rPr>
          <w:noProof/>
        </w:rPr>
        <w:t>57</w:t>
      </w:r>
      <w:r>
        <w:rPr>
          <w:noProof/>
        </w:rPr>
        <w:fldChar w:fldCharType="end"/>
      </w:r>
    </w:p>
    <w:p w14:paraId="24A31101" w14:textId="0C3FF454" w:rsidR="001A07F8" w:rsidRDefault="001A07F8">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_Toc148535767 \h </w:instrText>
      </w:r>
      <w:r>
        <w:rPr>
          <w:noProof/>
        </w:rPr>
      </w:r>
      <w:r>
        <w:rPr>
          <w:noProof/>
        </w:rPr>
        <w:fldChar w:fldCharType="separate"/>
      </w:r>
      <w:r>
        <w:rPr>
          <w:noProof/>
        </w:rPr>
        <w:t>57</w:t>
      </w:r>
      <w:r>
        <w:rPr>
          <w:noProof/>
        </w:rPr>
        <w:fldChar w:fldCharType="end"/>
      </w:r>
    </w:p>
    <w:p w14:paraId="1ED012AE" w14:textId="7950E88B" w:rsidR="001A07F8" w:rsidRDefault="001A07F8">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_Toc148535768 \h </w:instrText>
      </w:r>
      <w:r>
        <w:rPr>
          <w:noProof/>
        </w:rPr>
      </w:r>
      <w:r>
        <w:rPr>
          <w:noProof/>
        </w:rPr>
        <w:fldChar w:fldCharType="separate"/>
      </w:r>
      <w:r>
        <w:rPr>
          <w:noProof/>
        </w:rPr>
        <w:t>57</w:t>
      </w:r>
      <w:r>
        <w:rPr>
          <w:noProof/>
        </w:rPr>
        <w:fldChar w:fldCharType="end"/>
      </w:r>
    </w:p>
    <w:p w14:paraId="2F696358" w14:textId="3FCF3D59" w:rsidR="001A07F8" w:rsidRDefault="001A07F8">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_Toc148535769 \h </w:instrText>
      </w:r>
      <w:r>
        <w:rPr>
          <w:noProof/>
        </w:rPr>
      </w:r>
      <w:r>
        <w:rPr>
          <w:noProof/>
        </w:rPr>
        <w:fldChar w:fldCharType="separate"/>
      </w:r>
      <w:r>
        <w:rPr>
          <w:noProof/>
        </w:rPr>
        <w:t>57</w:t>
      </w:r>
      <w:r>
        <w:rPr>
          <w:noProof/>
        </w:rPr>
        <w:fldChar w:fldCharType="end"/>
      </w:r>
    </w:p>
    <w:p w14:paraId="79150167" w14:textId="197F3AEE" w:rsidR="001A07F8" w:rsidRDefault="001A07F8">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_Toc148535770 \h </w:instrText>
      </w:r>
      <w:r>
        <w:rPr>
          <w:noProof/>
        </w:rPr>
      </w:r>
      <w:r>
        <w:rPr>
          <w:noProof/>
        </w:rPr>
        <w:fldChar w:fldCharType="separate"/>
      </w:r>
      <w:r>
        <w:rPr>
          <w:noProof/>
        </w:rPr>
        <w:t>57</w:t>
      </w:r>
      <w:r>
        <w:rPr>
          <w:noProof/>
        </w:rPr>
        <w:fldChar w:fldCharType="end"/>
      </w:r>
    </w:p>
    <w:p w14:paraId="35E3D5D6" w14:textId="15E00DAA" w:rsidR="001A07F8" w:rsidRDefault="001A07F8">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_Toc148535771 \h </w:instrText>
      </w:r>
      <w:r>
        <w:rPr>
          <w:noProof/>
        </w:rPr>
      </w:r>
      <w:r>
        <w:rPr>
          <w:noProof/>
        </w:rPr>
        <w:fldChar w:fldCharType="separate"/>
      </w:r>
      <w:r>
        <w:rPr>
          <w:noProof/>
        </w:rPr>
        <w:t>57</w:t>
      </w:r>
      <w:r>
        <w:rPr>
          <w:noProof/>
        </w:rPr>
        <w:fldChar w:fldCharType="end"/>
      </w:r>
    </w:p>
    <w:p w14:paraId="008F51AE" w14:textId="3B52DBA8" w:rsidR="001A07F8" w:rsidRDefault="001A07F8">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_Toc148535772 \h </w:instrText>
      </w:r>
      <w:r>
        <w:rPr>
          <w:noProof/>
        </w:rPr>
      </w:r>
      <w:r>
        <w:rPr>
          <w:noProof/>
        </w:rPr>
        <w:fldChar w:fldCharType="separate"/>
      </w:r>
      <w:r>
        <w:rPr>
          <w:noProof/>
        </w:rPr>
        <w:t>58</w:t>
      </w:r>
      <w:r>
        <w:rPr>
          <w:noProof/>
        </w:rPr>
        <w:fldChar w:fldCharType="end"/>
      </w:r>
    </w:p>
    <w:p w14:paraId="153D3902" w14:textId="4B57F36C" w:rsidR="001A07F8" w:rsidRDefault="001A07F8">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_Toc148535773 \h </w:instrText>
      </w:r>
      <w:r>
        <w:rPr>
          <w:noProof/>
        </w:rPr>
      </w:r>
      <w:r>
        <w:rPr>
          <w:noProof/>
        </w:rPr>
        <w:fldChar w:fldCharType="separate"/>
      </w:r>
      <w:r>
        <w:rPr>
          <w:noProof/>
        </w:rPr>
        <w:t>58</w:t>
      </w:r>
      <w:r>
        <w:rPr>
          <w:noProof/>
        </w:rPr>
        <w:fldChar w:fldCharType="end"/>
      </w:r>
    </w:p>
    <w:p w14:paraId="68C0CF6D" w14:textId="09E181F6" w:rsidR="001A07F8" w:rsidRDefault="001A07F8">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_Toc148535774 \h </w:instrText>
      </w:r>
      <w:r>
        <w:rPr>
          <w:noProof/>
        </w:rPr>
      </w:r>
      <w:r>
        <w:rPr>
          <w:noProof/>
        </w:rPr>
        <w:fldChar w:fldCharType="separate"/>
      </w:r>
      <w:r>
        <w:rPr>
          <w:noProof/>
        </w:rPr>
        <w:t>58</w:t>
      </w:r>
      <w:r>
        <w:rPr>
          <w:noProof/>
        </w:rPr>
        <w:fldChar w:fldCharType="end"/>
      </w:r>
    </w:p>
    <w:p w14:paraId="47E27BCD" w14:textId="71210248" w:rsidR="001A07F8" w:rsidRDefault="001A07F8">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_Toc148535775 \h </w:instrText>
      </w:r>
      <w:r>
        <w:rPr>
          <w:noProof/>
        </w:rPr>
      </w:r>
      <w:r>
        <w:rPr>
          <w:noProof/>
        </w:rPr>
        <w:fldChar w:fldCharType="separate"/>
      </w:r>
      <w:r>
        <w:rPr>
          <w:noProof/>
        </w:rPr>
        <w:t>59</w:t>
      </w:r>
      <w:r>
        <w:rPr>
          <w:noProof/>
        </w:rPr>
        <w:fldChar w:fldCharType="end"/>
      </w:r>
    </w:p>
    <w:p w14:paraId="56B4388B" w14:textId="31D13A1E" w:rsidR="001A07F8" w:rsidRDefault="001A07F8">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_Toc148535776 \h </w:instrText>
      </w:r>
      <w:r>
        <w:rPr>
          <w:noProof/>
        </w:rPr>
      </w:r>
      <w:r>
        <w:rPr>
          <w:noProof/>
        </w:rPr>
        <w:fldChar w:fldCharType="separate"/>
      </w:r>
      <w:r>
        <w:rPr>
          <w:noProof/>
        </w:rPr>
        <w:t>59</w:t>
      </w:r>
      <w:r>
        <w:rPr>
          <w:noProof/>
        </w:rPr>
        <w:fldChar w:fldCharType="end"/>
      </w:r>
    </w:p>
    <w:p w14:paraId="5AEA1ADD" w14:textId="5EB48049" w:rsidR="001A07F8" w:rsidRDefault="001A07F8">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_Toc148535777 \h </w:instrText>
      </w:r>
      <w:r>
        <w:rPr>
          <w:noProof/>
        </w:rPr>
      </w:r>
      <w:r>
        <w:rPr>
          <w:noProof/>
        </w:rPr>
        <w:fldChar w:fldCharType="separate"/>
      </w:r>
      <w:r>
        <w:rPr>
          <w:noProof/>
        </w:rPr>
        <w:t>59</w:t>
      </w:r>
      <w:r>
        <w:rPr>
          <w:noProof/>
        </w:rPr>
        <w:fldChar w:fldCharType="end"/>
      </w:r>
    </w:p>
    <w:p w14:paraId="62157F7A" w14:textId="7366EA38" w:rsidR="001A07F8" w:rsidRDefault="001A07F8">
      <w:pPr>
        <w:pStyle w:val="TOC3"/>
        <w:rPr>
          <w:rFonts w:asciiTheme="minorHAnsi" w:eastAsiaTheme="minorEastAsia" w:hAnsiTheme="minorHAnsi" w:cstheme="minorBidi"/>
          <w:noProof/>
          <w:kern w:val="2"/>
          <w:sz w:val="21"/>
          <w:szCs w:val="22"/>
          <w:lang w:val="en-US" w:eastAsia="zh-CN"/>
        </w:rPr>
      </w:pPr>
      <w:r w:rsidRPr="00350A47">
        <w:rPr>
          <w:noProof/>
          <w:lang w:val="en-US"/>
        </w:rPr>
        <w:t>5.2.5</w:t>
      </w:r>
      <w:r>
        <w:rPr>
          <w:rFonts w:asciiTheme="minorHAnsi" w:eastAsiaTheme="minorEastAsia" w:hAnsiTheme="minorHAnsi" w:cstheme="minorBidi"/>
          <w:noProof/>
          <w:kern w:val="2"/>
          <w:sz w:val="21"/>
          <w:szCs w:val="22"/>
          <w:lang w:val="en-US" w:eastAsia="zh-CN"/>
        </w:rPr>
        <w:tab/>
      </w:r>
      <w:r w:rsidRPr="00350A47">
        <w:rPr>
          <w:noProof/>
          <w:lang w:val="en-US"/>
        </w:rPr>
        <w:t>Notifications</w:t>
      </w:r>
      <w:r>
        <w:rPr>
          <w:noProof/>
        </w:rPr>
        <w:tab/>
      </w:r>
      <w:r>
        <w:rPr>
          <w:noProof/>
        </w:rPr>
        <w:fldChar w:fldCharType="begin"/>
      </w:r>
      <w:r>
        <w:rPr>
          <w:noProof/>
        </w:rPr>
        <w:instrText xml:space="preserve"> PAGEREF _Toc148535778 \h </w:instrText>
      </w:r>
      <w:r>
        <w:rPr>
          <w:noProof/>
        </w:rPr>
      </w:r>
      <w:r>
        <w:rPr>
          <w:noProof/>
        </w:rPr>
        <w:fldChar w:fldCharType="separate"/>
      </w:r>
      <w:r>
        <w:rPr>
          <w:noProof/>
        </w:rPr>
        <w:t>59</w:t>
      </w:r>
      <w:r>
        <w:rPr>
          <w:noProof/>
        </w:rPr>
        <w:fldChar w:fldCharType="end"/>
      </w:r>
    </w:p>
    <w:p w14:paraId="6DC85A70" w14:textId="0A53B328" w:rsidR="001A07F8" w:rsidRDefault="001A07F8">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_Toc148535779 \h </w:instrText>
      </w:r>
      <w:r>
        <w:rPr>
          <w:noProof/>
        </w:rPr>
      </w:r>
      <w:r>
        <w:rPr>
          <w:noProof/>
        </w:rPr>
        <w:fldChar w:fldCharType="separate"/>
      </w:r>
      <w:r>
        <w:rPr>
          <w:noProof/>
        </w:rPr>
        <w:t>60</w:t>
      </w:r>
      <w:r>
        <w:rPr>
          <w:noProof/>
        </w:rPr>
        <w:fldChar w:fldCharType="end"/>
      </w:r>
    </w:p>
    <w:p w14:paraId="3A4262D7" w14:textId="785A8CEA" w:rsidR="001A07F8" w:rsidRDefault="001A07F8">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_Toc148535780 \h </w:instrText>
      </w:r>
      <w:r>
        <w:rPr>
          <w:noProof/>
        </w:rPr>
      </w:r>
      <w:r>
        <w:rPr>
          <w:noProof/>
        </w:rPr>
        <w:fldChar w:fldCharType="separate"/>
      </w:r>
      <w:r>
        <w:rPr>
          <w:noProof/>
        </w:rPr>
        <w:t>60</w:t>
      </w:r>
      <w:r>
        <w:rPr>
          <w:noProof/>
        </w:rPr>
        <w:fldChar w:fldCharType="end"/>
      </w:r>
    </w:p>
    <w:p w14:paraId="1FD6982A" w14:textId="398AD64D" w:rsidR="001A07F8" w:rsidRDefault="001A07F8">
      <w:pPr>
        <w:pStyle w:val="TOC4"/>
        <w:rPr>
          <w:rFonts w:asciiTheme="minorHAnsi" w:eastAsiaTheme="minorEastAsia" w:hAnsiTheme="minorHAnsi" w:cstheme="minorBidi"/>
          <w:noProof/>
          <w:kern w:val="2"/>
          <w:sz w:val="21"/>
          <w:szCs w:val="22"/>
          <w:lang w:val="en-US" w:eastAsia="zh-CN"/>
        </w:rPr>
      </w:pPr>
      <w:r w:rsidRPr="00350A47">
        <w:rPr>
          <w:noProof/>
          <w:lang w:val="en-US"/>
        </w:rPr>
        <w:t>5.2.6.2</w:t>
      </w:r>
      <w:r>
        <w:rPr>
          <w:rFonts w:asciiTheme="minorHAnsi" w:eastAsiaTheme="minorEastAsia" w:hAnsiTheme="minorHAnsi" w:cstheme="minorBidi"/>
          <w:noProof/>
          <w:kern w:val="2"/>
          <w:sz w:val="21"/>
          <w:szCs w:val="22"/>
          <w:lang w:val="en-US" w:eastAsia="zh-CN"/>
        </w:rPr>
        <w:tab/>
      </w:r>
      <w:r w:rsidRPr="00350A47">
        <w:rPr>
          <w:noProof/>
          <w:lang w:val="en-US"/>
        </w:rPr>
        <w:t>Structured data types</w:t>
      </w:r>
      <w:r>
        <w:rPr>
          <w:noProof/>
        </w:rPr>
        <w:tab/>
      </w:r>
      <w:r>
        <w:rPr>
          <w:noProof/>
        </w:rPr>
        <w:fldChar w:fldCharType="begin"/>
      </w:r>
      <w:r>
        <w:rPr>
          <w:noProof/>
        </w:rPr>
        <w:instrText xml:space="preserve"> PAGEREF _Toc148535781 \h </w:instrText>
      </w:r>
      <w:r>
        <w:rPr>
          <w:noProof/>
        </w:rPr>
      </w:r>
      <w:r>
        <w:rPr>
          <w:noProof/>
        </w:rPr>
        <w:fldChar w:fldCharType="separate"/>
      </w:r>
      <w:r>
        <w:rPr>
          <w:noProof/>
        </w:rPr>
        <w:t>60</w:t>
      </w:r>
      <w:r>
        <w:rPr>
          <w:noProof/>
        </w:rPr>
        <w:fldChar w:fldCharType="end"/>
      </w:r>
    </w:p>
    <w:p w14:paraId="069856BB" w14:textId="036681A8" w:rsidR="001A07F8" w:rsidRDefault="001A07F8">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_Toc148535782 \h </w:instrText>
      </w:r>
      <w:r>
        <w:rPr>
          <w:noProof/>
        </w:rPr>
      </w:r>
      <w:r>
        <w:rPr>
          <w:noProof/>
        </w:rPr>
        <w:fldChar w:fldCharType="separate"/>
      </w:r>
      <w:r>
        <w:rPr>
          <w:noProof/>
        </w:rPr>
        <w:t>60</w:t>
      </w:r>
      <w:r>
        <w:rPr>
          <w:noProof/>
        </w:rPr>
        <w:fldChar w:fldCharType="end"/>
      </w:r>
    </w:p>
    <w:p w14:paraId="1D4404C0" w14:textId="6082373B" w:rsidR="001A07F8" w:rsidRDefault="001A07F8">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_Toc148535783 \h </w:instrText>
      </w:r>
      <w:r>
        <w:rPr>
          <w:noProof/>
        </w:rPr>
      </w:r>
      <w:r>
        <w:rPr>
          <w:noProof/>
        </w:rPr>
        <w:fldChar w:fldCharType="separate"/>
      </w:r>
      <w:r>
        <w:rPr>
          <w:noProof/>
        </w:rPr>
        <w:t>61</w:t>
      </w:r>
      <w:r>
        <w:rPr>
          <w:noProof/>
        </w:rPr>
        <w:fldChar w:fldCharType="end"/>
      </w:r>
    </w:p>
    <w:p w14:paraId="5576F1CC" w14:textId="5065336F" w:rsidR="001A07F8" w:rsidRDefault="001A07F8">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_Toc148535784 \h </w:instrText>
      </w:r>
      <w:r>
        <w:rPr>
          <w:noProof/>
        </w:rPr>
      </w:r>
      <w:r>
        <w:rPr>
          <w:noProof/>
        </w:rPr>
        <w:fldChar w:fldCharType="separate"/>
      </w:r>
      <w:r>
        <w:rPr>
          <w:noProof/>
        </w:rPr>
        <w:t>61</w:t>
      </w:r>
      <w:r>
        <w:rPr>
          <w:noProof/>
        </w:rPr>
        <w:fldChar w:fldCharType="end"/>
      </w:r>
    </w:p>
    <w:p w14:paraId="4F26F3DA" w14:textId="536F10A6" w:rsidR="001A07F8" w:rsidRDefault="001A07F8">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_Toc148535785 \h </w:instrText>
      </w:r>
      <w:r>
        <w:rPr>
          <w:noProof/>
        </w:rPr>
      </w:r>
      <w:r>
        <w:rPr>
          <w:noProof/>
        </w:rPr>
        <w:fldChar w:fldCharType="separate"/>
      </w:r>
      <w:r>
        <w:rPr>
          <w:noProof/>
        </w:rPr>
        <w:t>61</w:t>
      </w:r>
      <w:r>
        <w:rPr>
          <w:noProof/>
        </w:rPr>
        <w:fldChar w:fldCharType="end"/>
      </w:r>
    </w:p>
    <w:p w14:paraId="2465DCBF" w14:textId="75AA54DE" w:rsidR="001A07F8" w:rsidRDefault="001A07F8">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_Toc148535786 \h </w:instrText>
      </w:r>
      <w:r>
        <w:rPr>
          <w:noProof/>
        </w:rPr>
      </w:r>
      <w:r>
        <w:rPr>
          <w:noProof/>
        </w:rPr>
        <w:fldChar w:fldCharType="separate"/>
      </w:r>
      <w:r>
        <w:rPr>
          <w:noProof/>
        </w:rPr>
        <w:t>62</w:t>
      </w:r>
      <w:r>
        <w:rPr>
          <w:noProof/>
        </w:rPr>
        <w:fldChar w:fldCharType="end"/>
      </w:r>
    </w:p>
    <w:p w14:paraId="72D24A19" w14:textId="08DC84AE" w:rsidR="001A07F8" w:rsidRDefault="001A07F8">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_Toc148535787 \h </w:instrText>
      </w:r>
      <w:r>
        <w:rPr>
          <w:noProof/>
        </w:rPr>
      </w:r>
      <w:r>
        <w:rPr>
          <w:noProof/>
        </w:rPr>
        <w:fldChar w:fldCharType="separate"/>
      </w:r>
      <w:r>
        <w:rPr>
          <w:noProof/>
        </w:rPr>
        <w:t>62</w:t>
      </w:r>
      <w:r>
        <w:rPr>
          <w:noProof/>
        </w:rPr>
        <w:fldChar w:fldCharType="end"/>
      </w:r>
    </w:p>
    <w:p w14:paraId="0871A290" w14:textId="56415937" w:rsidR="001A07F8" w:rsidRDefault="001A07F8">
      <w:pPr>
        <w:pStyle w:val="TOC4"/>
        <w:rPr>
          <w:rFonts w:asciiTheme="minorHAnsi" w:eastAsiaTheme="minorEastAsia" w:hAnsiTheme="minorHAnsi" w:cstheme="minorBidi"/>
          <w:noProof/>
          <w:kern w:val="2"/>
          <w:sz w:val="21"/>
          <w:szCs w:val="22"/>
          <w:lang w:val="en-US" w:eastAsia="zh-CN"/>
        </w:rPr>
      </w:pPr>
      <w:r w:rsidRPr="00350A47">
        <w:rPr>
          <w:noProof/>
          <w:lang w:val="en-US"/>
        </w:rPr>
        <w:t>5.2.6.3</w:t>
      </w:r>
      <w:r>
        <w:rPr>
          <w:rFonts w:asciiTheme="minorHAnsi" w:eastAsiaTheme="minorEastAsia" w:hAnsiTheme="minorHAnsi" w:cstheme="minorBidi"/>
          <w:noProof/>
          <w:kern w:val="2"/>
          <w:sz w:val="21"/>
          <w:szCs w:val="22"/>
          <w:lang w:val="en-US" w:eastAsia="zh-CN"/>
        </w:rPr>
        <w:tab/>
      </w:r>
      <w:r w:rsidRPr="00350A47">
        <w:rPr>
          <w:noProof/>
          <w:lang w:val="en-US"/>
        </w:rPr>
        <w:t>Simple data types and enumerations</w:t>
      </w:r>
      <w:r>
        <w:rPr>
          <w:noProof/>
        </w:rPr>
        <w:tab/>
      </w:r>
      <w:r>
        <w:rPr>
          <w:noProof/>
        </w:rPr>
        <w:fldChar w:fldCharType="begin"/>
      </w:r>
      <w:r>
        <w:rPr>
          <w:noProof/>
        </w:rPr>
        <w:instrText xml:space="preserve"> PAGEREF _Toc148535788 \h </w:instrText>
      </w:r>
      <w:r>
        <w:rPr>
          <w:noProof/>
        </w:rPr>
      </w:r>
      <w:r>
        <w:rPr>
          <w:noProof/>
        </w:rPr>
        <w:fldChar w:fldCharType="separate"/>
      </w:r>
      <w:r>
        <w:rPr>
          <w:noProof/>
        </w:rPr>
        <w:t>62</w:t>
      </w:r>
      <w:r>
        <w:rPr>
          <w:noProof/>
        </w:rPr>
        <w:fldChar w:fldCharType="end"/>
      </w:r>
    </w:p>
    <w:p w14:paraId="0A761CFF" w14:textId="01AC8564" w:rsidR="001A07F8" w:rsidRDefault="001A07F8">
      <w:pPr>
        <w:pStyle w:val="TOC4"/>
        <w:rPr>
          <w:rFonts w:asciiTheme="minorHAnsi" w:eastAsiaTheme="minorEastAsia" w:hAnsiTheme="minorHAnsi" w:cstheme="minorBidi"/>
          <w:noProof/>
          <w:kern w:val="2"/>
          <w:sz w:val="21"/>
          <w:szCs w:val="22"/>
          <w:lang w:val="en-US" w:eastAsia="zh-CN"/>
        </w:rPr>
      </w:pPr>
      <w:r w:rsidRPr="00350A4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_Toc148535789 \h </w:instrText>
      </w:r>
      <w:r>
        <w:rPr>
          <w:noProof/>
        </w:rPr>
      </w:r>
      <w:r>
        <w:rPr>
          <w:noProof/>
        </w:rPr>
        <w:fldChar w:fldCharType="separate"/>
      </w:r>
      <w:r>
        <w:rPr>
          <w:noProof/>
        </w:rPr>
        <w:t>62</w:t>
      </w:r>
      <w:r>
        <w:rPr>
          <w:noProof/>
        </w:rPr>
        <w:fldChar w:fldCharType="end"/>
      </w:r>
    </w:p>
    <w:p w14:paraId="70431C54" w14:textId="23315499" w:rsidR="001A07F8" w:rsidRDefault="001A07F8">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_Toc148535790 \h </w:instrText>
      </w:r>
      <w:r>
        <w:rPr>
          <w:noProof/>
        </w:rPr>
      </w:r>
      <w:r>
        <w:rPr>
          <w:noProof/>
        </w:rPr>
        <w:fldChar w:fldCharType="separate"/>
      </w:r>
      <w:r>
        <w:rPr>
          <w:noProof/>
        </w:rPr>
        <w:t>62</w:t>
      </w:r>
      <w:r>
        <w:rPr>
          <w:noProof/>
        </w:rPr>
        <w:fldChar w:fldCharType="end"/>
      </w:r>
    </w:p>
    <w:p w14:paraId="59A2BD79" w14:textId="0C987778" w:rsidR="001A07F8" w:rsidRDefault="001A07F8">
      <w:pPr>
        <w:pStyle w:val="TOC4"/>
        <w:rPr>
          <w:rFonts w:asciiTheme="minorHAnsi" w:eastAsiaTheme="minorEastAsia" w:hAnsiTheme="minorHAnsi" w:cstheme="minorBidi"/>
          <w:noProof/>
          <w:kern w:val="2"/>
          <w:sz w:val="21"/>
          <w:szCs w:val="22"/>
          <w:lang w:val="en-US" w:eastAsia="zh-CN"/>
        </w:rPr>
      </w:pPr>
      <w:r>
        <w:rPr>
          <w:noProof/>
        </w:rPr>
        <w:lastRenderedPageBreak/>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_Toc148535791 \h </w:instrText>
      </w:r>
      <w:r>
        <w:rPr>
          <w:noProof/>
        </w:rPr>
      </w:r>
      <w:r>
        <w:rPr>
          <w:noProof/>
        </w:rPr>
        <w:fldChar w:fldCharType="separate"/>
      </w:r>
      <w:r>
        <w:rPr>
          <w:noProof/>
        </w:rPr>
        <w:t>62</w:t>
      </w:r>
      <w:r>
        <w:rPr>
          <w:noProof/>
        </w:rPr>
        <w:fldChar w:fldCharType="end"/>
      </w:r>
    </w:p>
    <w:p w14:paraId="534BA7A4" w14:textId="46B6A5EC" w:rsidR="001A07F8" w:rsidRDefault="001A07F8">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_Toc148535792 \h </w:instrText>
      </w:r>
      <w:r>
        <w:rPr>
          <w:noProof/>
        </w:rPr>
      </w:r>
      <w:r>
        <w:rPr>
          <w:noProof/>
        </w:rPr>
        <w:fldChar w:fldCharType="separate"/>
      </w:r>
      <w:r>
        <w:rPr>
          <w:noProof/>
        </w:rPr>
        <w:t>62</w:t>
      </w:r>
      <w:r>
        <w:rPr>
          <w:noProof/>
        </w:rPr>
        <w:fldChar w:fldCharType="end"/>
      </w:r>
    </w:p>
    <w:p w14:paraId="186B32DF" w14:textId="3A6664C8" w:rsidR="001A07F8" w:rsidRDefault="001A07F8">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_Toc148535793 \h </w:instrText>
      </w:r>
      <w:r>
        <w:rPr>
          <w:noProof/>
        </w:rPr>
      </w:r>
      <w:r>
        <w:rPr>
          <w:noProof/>
        </w:rPr>
        <w:fldChar w:fldCharType="separate"/>
      </w:r>
      <w:r>
        <w:rPr>
          <w:noProof/>
        </w:rPr>
        <w:t>62</w:t>
      </w:r>
      <w:r>
        <w:rPr>
          <w:noProof/>
        </w:rPr>
        <w:fldChar w:fldCharType="end"/>
      </w:r>
    </w:p>
    <w:p w14:paraId="638B44E4" w14:textId="45F0EFF8" w:rsidR="001A07F8" w:rsidRDefault="001A07F8">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_Toc148535794 \h </w:instrText>
      </w:r>
      <w:r>
        <w:rPr>
          <w:noProof/>
        </w:rPr>
      </w:r>
      <w:r>
        <w:rPr>
          <w:noProof/>
        </w:rPr>
        <w:fldChar w:fldCharType="separate"/>
      </w:r>
      <w:r>
        <w:rPr>
          <w:noProof/>
        </w:rPr>
        <w:t>63</w:t>
      </w:r>
      <w:r>
        <w:rPr>
          <w:noProof/>
        </w:rPr>
        <w:fldChar w:fldCharType="end"/>
      </w:r>
    </w:p>
    <w:p w14:paraId="70DEBB49" w14:textId="044EDC59" w:rsidR="001A07F8" w:rsidRDefault="001A07F8">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_Toc148535795 \h </w:instrText>
      </w:r>
      <w:r>
        <w:rPr>
          <w:noProof/>
        </w:rPr>
      </w:r>
      <w:r>
        <w:rPr>
          <w:noProof/>
        </w:rPr>
        <w:fldChar w:fldCharType="separate"/>
      </w:r>
      <w:r>
        <w:rPr>
          <w:noProof/>
        </w:rPr>
        <w:t>63</w:t>
      </w:r>
      <w:r>
        <w:rPr>
          <w:noProof/>
        </w:rPr>
        <w:fldChar w:fldCharType="end"/>
      </w:r>
    </w:p>
    <w:p w14:paraId="2BC3E545" w14:textId="337B3CCA" w:rsidR="001A07F8" w:rsidRDefault="001A07F8">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_Toc148535796 \h </w:instrText>
      </w:r>
      <w:r>
        <w:rPr>
          <w:noProof/>
        </w:rPr>
      </w:r>
      <w:r>
        <w:rPr>
          <w:noProof/>
        </w:rPr>
        <w:fldChar w:fldCharType="separate"/>
      </w:r>
      <w:r>
        <w:rPr>
          <w:noProof/>
        </w:rPr>
        <w:t>64</w:t>
      </w:r>
      <w:r>
        <w:rPr>
          <w:noProof/>
        </w:rPr>
        <w:fldChar w:fldCharType="end"/>
      </w:r>
    </w:p>
    <w:p w14:paraId="153F4463" w14:textId="4AE661E9" w:rsidR="001A07F8" w:rsidRDefault="001A07F8">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_Toc148535797 \h </w:instrText>
      </w:r>
      <w:r>
        <w:rPr>
          <w:noProof/>
        </w:rPr>
      </w:r>
      <w:r>
        <w:rPr>
          <w:noProof/>
        </w:rPr>
        <w:fldChar w:fldCharType="separate"/>
      </w:r>
      <w:r>
        <w:rPr>
          <w:noProof/>
        </w:rPr>
        <w:t>64</w:t>
      </w:r>
      <w:r>
        <w:rPr>
          <w:noProof/>
        </w:rPr>
        <w:fldChar w:fldCharType="end"/>
      </w:r>
    </w:p>
    <w:p w14:paraId="372F45E9" w14:textId="52517798" w:rsidR="001A07F8" w:rsidRDefault="001A07F8">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_Toc148535798 \h </w:instrText>
      </w:r>
      <w:r>
        <w:rPr>
          <w:noProof/>
        </w:rPr>
      </w:r>
      <w:r>
        <w:rPr>
          <w:noProof/>
        </w:rPr>
        <w:fldChar w:fldCharType="separate"/>
      </w:r>
      <w:r>
        <w:rPr>
          <w:noProof/>
        </w:rPr>
        <w:t>64</w:t>
      </w:r>
      <w:r>
        <w:rPr>
          <w:noProof/>
        </w:rPr>
        <w:fldChar w:fldCharType="end"/>
      </w:r>
    </w:p>
    <w:p w14:paraId="2B99BB1C" w14:textId="05E64CD6" w:rsidR="001A07F8" w:rsidRDefault="001A07F8">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_Toc148535799 \h </w:instrText>
      </w:r>
      <w:r>
        <w:rPr>
          <w:noProof/>
        </w:rPr>
      </w:r>
      <w:r>
        <w:rPr>
          <w:noProof/>
        </w:rPr>
        <w:fldChar w:fldCharType="separate"/>
      </w:r>
      <w:r>
        <w:rPr>
          <w:noProof/>
        </w:rPr>
        <w:t>76</w:t>
      </w:r>
      <w:r>
        <w:rPr>
          <w:noProof/>
        </w:rPr>
        <w:fldChar w:fldCharType="end"/>
      </w:r>
    </w:p>
    <w:p w14:paraId="43ABF53E" w14:textId="2F2306CE" w:rsidR="001A07F8" w:rsidRDefault="001A07F8">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_Toc148535800 \h </w:instrText>
      </w:r>
      <w:r>
        <w:rPr>
          <w:noProof/>
        </w:rPr>
      </w:r>
      <w:r>
        <w:rPr>
          <w:noProof/>
        </w:rPr>
        <w:fldChar w:fldCharType="separate"/>
      </w:r>
      <w:r>
        <w:rPr>
          <w:noProof/>
        </w:rPr>
        <w:t>81</w:t>
      </w:r>
      <w:r>
        <w:rPr>
          <w:noProof/>
        </w:rPr>
        <w:fldChar w:fldCharType="end"/>
      </w:r>
    </w:p>
    <w:p w14:paraId="15FB20EE" w14:textId="42C5AFCA" w:rsidR="00E9750A" w:rsidRDefault="001A07F8">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425"/>
      <w:bookmarkStart w:id="30" w:name="_Toc148535613"/>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6B51FD0" w14:textId="77777777" w:rsidR="00E9750A" w:rsidRDefault="00A16F12">
      <w:r>
        <w:t xml:space="preserve">This Technical </w:t>
      </w:r>
      <w:bookmarkStart w:id="31" w:name="spectype3"/>
      <w:r>
        <w:t>Specification</w:t>
      </w:r>
      <w:bookmarkEnd w:id="31"/>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2" w:name="introduction"/>
      <w:bookmarkStart w:id="33" w:name="_Toc72766412"/>
      <w:bookmarkStart w:id="34" w:name="_Toc72766985"/>
      <w:bookmarkStart w:id="35" w:name="_Toc120681534"/>
      <w:bookmarkStart w:id="36" w:name="_Toc94020309"/>
      <w:bookmarkStart w:id="37" w:name="_Toc89426524"/>
      <w:bookmarkStart w:id="38" w:name="_Toc97037716"/>
      <w:bookmarkStart w:id="39" w:name="_Toc36812100"/>
      <w:bookmarkStart w:id="40" w:name="_Toc35971369"/>
      <w:bookmarkStart w:id="41" w:name="_Toc73042437"/>
      <w:bookmarkStart w:id="42" w:name="_Toc97034839"/>
      <w:bookmarkStart w:id="43" w:name="_Toc112937838"/>
      <w:bookmarkStart w:id="44" w:name="_Toc114134595"/>
      <w:bookmarkStart w:id="45" w:name="_Toc100939925"/>
      <w:bookmarkStart w:id="46" w:name="_Toc81242781"/>
      <w:bookmarkStart w:id="47" w:name="_Toc104546791"/>
      <w:bookmarkStart w:id="48" w:name="_Toc133434721"/>
      <w:bookmarkStart w:id="49" w:name="_Toc138693904"/>
      <w:bookmarkStart w:id="50" w:name="_Toc148535426"/>
      <w:bookmarkStart w:id="51" w:name="_Toc148535614"/>
      <w:bookmarkEnd w:id="32"/>
      <w:r>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2" w:name="_Toc112937839"/>
      <w:bookmarkStart w:id="53" w:name="_Toc81242782"/>
      <w:bookmarkStart w:id="54" w:name="_Toc104546792"/>
      <w:bookmarkStart w:id="55" w:name="_Toc120681535"/>
      <w:bookmarkStart w:id="56" w:name="_Toc94020310"/>
      <w:bookmarkStart w:id="57" w:name="_Toc114134596"/>
      <w:bookmarkStart w:id="58" w:name="_Toc72766986"/>
      <w:bookmarkStart w:id="59" w:name="_Toc510696578"/>
      <w:bookmarkStart w:id="60" w:name="_Toc89426525"/>
      <w:bookmarkStart w:id="61" w:name="_Toc36812101"/>
      <w:bookmarkStart w:id="62" w:name="_Toc97037717"/>
      <w:bookmarkStart w:id="63" w:name="_Toc72766413"/>
      <w:bookmarkStart w:id="64" w:name="_Toc73042438"/>
      <w:bookmarkStart w:id="65" w:name="_Toc35971370"/>
      <w:bookmarkStart w:id="66" w:name="_Toc97034840"/>
      <w:bookmarkStart w:id="67" w:name="_Toc100939926"/>
      <w:bookmarkStart w:id="68" w:name="_Toc133434722"/>
      <w:bookmarkStart w:id="69" w:name="_Toc138693905"/>
      <w:bookmarkStart w:id="70" w:name="_Toc148535427"/>
      <w:bookmarkStart w:id="71" w:name="_Toc148535615"/>
      <w:r>
        <w:lastRenderedPageBreak/>
        <w:t>1</w:t>
      </w:r>
      <w:r>
        <w:tab/>
        <w:t>Scope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2" w:name="_Toc35971371"/>
      <w:bookmarkStart w:id="73" w:name="_Toc36812102"/>
      <w:bookmarkStart w:id="74" w:name="_Toc72766414"/>
      <w:bookmarkStart w:id="75" w:name="_Toc510696579"/>
      <w:bookmarkStart w:id="76" w:name="_Toc72766987"/>
      <w:bookmarkStart w:id="77" w:name="_Toc94020311"/>
      <w:bookmarkStart w:id="78" w:name="_Toc73042439"/>
      <w:bookmarkStart w:id="79" w:name="_Toc81242783"/>
      <w:bookmarkStart w:id="80" w:name="_Toc97034841"/>
      <w:bookmarkStart w:id="81" w:name="_Toc120681536"/>
      <w:bookmarkStart w:id="82" w:name="_Toc89426526"/>
      <w:bookmarkStart w:id="83" w:name="_Toc114134597"/>
      <w:bookmarkStart w:id="84" w:name="_Toc112937840"/>
      <w:bookmarkStart w:id="85" w:name="_Toc97037718"/>
      <w:bookmarkStart w:id="86" w:name="_Toc100939927"/>
      <w:bookmarkStart w:id="87" w:name="_Toc104546793"/>
      <w:bookmarkStart w:id="88" w:name="_Toc133434723"/>
      <w:bookmarkStart w:id="89" w:name="_Toc138693906"/>
      <w:bookmarkStart w:id="90" w:name="_Toc148535428"/>
      <w:bookmarkStart w:id="91" w:name="_Toc148535616"/>
      <w:r>
        <w:t>2</w:t>
      </w:r>
      <w:r>
        <w:tab/>
        <w:t>References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92" w:name="OLE_LINK1"/>
      <w:bookmarkStart w:id="93" w:name="OLE_LINK4"/>
      <w:bookmarkStart w:id="94" w:name="OLE_LINK2"/>
      <w:bookmarkStart w:id="95"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2"/>
    <w:bookmarkEnd w:id="93"/>
    <w:bookmarkEnd w:id="94"/>
    <w:bookmarkEnd w:id="95"/>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96" w:name="_Hlk494379671"/>
      <w:r>
        <w:t>Session Management Event Exposure</w:t>
      </w:r>
      <w:bookmarkEnd w:id="96"/>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97" w:name="_Toc97034842"/>
      <w:bookmarkStart w:id="98" w:name="_Toc120681537"/>
      <w:bookmarkStart w:id="99" w:name="_Toc36812103"/>
      <w:bookmarkStart w:id="100" w:name="_Toc72766988"/>
      <w:bookmarkStart w:id="101" w:name="_Toc72766415"/>
      <w:bookmarkStart w:id="102" w:name="_Toc104546794"/>
      <w:bookmarkStart w:id="103" w:name="_Toc100939928"/>
      <w:bookmarkStart w:id="104" w:name="_Toc73042440"/>
      <w:bookmarkStart w:id="105" w:name="_Toc97037719"/>
      <w:bookmarkStart w:id="106" w:name="_Toc89426527"/>
      <w:bookmarkStart w:id="107" w:name="_Toc114134598"/>
      <w:bookmarkStart w:id="108" w:name="_Toc94020312"/>
      <w:bookmarkStart w:id="109" w:name="_Toc35971372"/>
      <w:bookmarkStart w:id="110" w:name="_Toc510696580"/>
      <w:bookmarkStart w:id="111" w:name="_Toc81242784"/>
      <w:bookmarkStart w:id="112"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r>
        <w:rPr>
          <w:lang w:eastAsia="zh-CN"/>
        </w:rPr>
        <w:t>[27]</w:t>
      </w:r>
      <w:r>
        <w:rPr>
          <w:lang w:eastAsia="zh-CN"/>
        </w:rPr>
        <w:tab/>
      </w:r>
      <w:r>
        <w:rPr>
          <w:noProof/>
        </w:rPr>
        <w:t>3GPP TS 29.515: "5G System; Gateway Mobile Location Services; Stage 3".</w:t>
      </w:r>
    </w:p>
    <w:p w14:paraId="12FDFBC3" w14:textId="77777777" w:rsidR="00E9750A" w:rsidRDefault="00A16F12">
      <w:pPr>
        <w:pStyle w:val="1"/>
      </w:pPr>
      <w:bookmarkStart w:id="113" w:name="_Toc133434724"/>
      <w:bookmarkStart w:id="114" w:name="_Toc138693907"/>
      <w:bookmarkStart w:id="115" w:name="_Toc148535429"/>
      <w:bookmarkStart w:id="116" w:name="_Toc148535617"/>
      <w:r>
        <w:t>3</w:t>
      </w:r>
      <w:r>
        <w:tab/>
        <w:t>Definitions, symbols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4B01A31" w14:textId="77777777" w:rsidR="00E9750A" w:rsidRDefault="00A16F12">
      <w:pPr>
        <w:pStyle w:val="21"/>
      </w:pPr>
      <w:bookmarkStart w:id="117" w:name="_Toc72766416"/>
      <w:bookmarkStart w:id="118" w:name="_Toc94020313"/>
      <w:bookmarkStart w:id="119" w:name="_Toc114134599"/>
      <w:bookmarkStart w:id="120" w:name="_Toc72766989"/>
      <w:bookmarkStart w:id="121" w:name="_Toc35971373"/>
      <w:bookmarkStart w:id="122" w:name="_Toc73042441"/>
      <w:bookmarkStart w:id="123" w:name="_Toc112937842"/>
      <w:bookmarkStart w:id="124" w:name="_Toc120681538"/>
      <w:bookmarkStart w:id="125" w:name="_Toc97037720"/>
      <w:bookmarkStart w:id="126" w:name="_Toc510696581"/>
      <w:bookmarkStart w:id="127" w:name="_Toc100939929"/>
      <w:bookmarkStart w:id="128" w:name="_Toc104546795"/>
      <w:bookmarkStart w:id="129" w:name="_Toc89426528"/>
      <w:bookmarkStart w:id="130" w:name="_Toc36812104"/>
      <w:bookmarkStart w:id="131" w:name="_Toc97034843"/>
      <w:bookmarkStart w:id="132" w:name="_Toc81242785"/>
      <w:bookmarkStart w:id="133" w:name="_Toc133434725"/>
      <w:bookmarkStart w:id="134" w:name="_Toc138693908"/>
      <w:bookmarkStart w:id="135" w:name="_Toc148535430"/>
      <w:bookmarkStart w:id="136" w:name="_Toc148535618"/>
      <w:r>
        <w:t>3.1</w:t>
      </w:r>
      <w:r>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2E9A609" w14:textId="77777777" w:rsidR="00E9750A" w:rsidRDefault="00A16F12">
      <w:bookmarkStart w:id="137" w:name="_Toc35971374"/>
      <w:bookmarkStart w:id="138" w:name="_Toc510696582"/>
      <w:bookmarkStart w:id="139" w:name="_Toc97034844"/>
      <w:bookmarkStart w:id="140" w:name="_Toc94020314"/>
      <w:bookmarkStart w:id="141" w:name="_Toc81242786"/>
      <w:bookmarkStart w:id="142" w:name="_Toc72766417"/>
      <w:bookmarkStart w:id="143" w:name="_Toc72766990"/>
      <w:bookmarkStart w:id="144" w:name="_Toc100939930"/>
      <w:bookmarkStart w:id="145" w:name="_Toc104546796"/>
      <w:bookmarkStart w:id="146" w:name="_Toc97037721"/>
      <w:bookmarkStart w:id="147" w:name="_Toc112937843"/>
      <w:bookmarkStart w:id="148" w:name="_Toc73042442"/>
      <w:bookmarkStart w:id="149" w:name="_Toc36812105"/>
      <w:bookmarkStart w:id="150" w:name="_Toc114134600"/>
      <w:bookmarkStart w:id="151" w:name="_Toc89426529"/>
      <w:r>
        <w:t xml:space="preserve">For the purposes of the present document, the terms and definitions given in </w:t>
      </w:r>
      <w:bookmarkStart w:id="152" w:name="OLE_LINK6"/>
      <w:bookmarkStart w:id="153" w:name="OLE_LINK7"/>
      <w:bookmarkStart w:id="154" w:name="OLE_LINK8"/>
      <w:r>
        <w:t xml:space="preserve">3GPP </w:t>
      </w:r>
      <w:bookmarkEnd w:id="152"/>
      <w:bookmarkEnd w:id="153"/>
      <w:bookmarkEnd w:id="15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55" w:name="_Toc120681539"/>
      <w:bookmarkStart w:id="156" w:name="_Toc133434726"/>
      <w:bookmarkStart w:id="157" w:name="_Toc138693909"/>
      <w:bookmarkStart w:id="158" w:name="_Toc148535431"/>
      <w:bookmarkStart w:id="159" w:name="_Toc148535619"/>
      <w:r>
        <w:t>3.2</w:t>
      </w:r>
      <w:r>
        <w:tab/>
        <w:t>Symbols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5"/>
      <w:bookmarkEnd w:id="156"/>
      <w:bookmarkEnd w:id="157"/>
      <w:bookmarkEnd w:id="158"/>
      <w:bookmarkEnd w:id="15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60" w:name="_Toc112937844"/>
      <w:bookmarkStart w:id="161" w:name="_Toc104546797"/>
      <w:bookmarkStart w:id="162" w:name="_Toc100939931"/>
      <w:bookmarkStart w:id="163" w:name="_Toc81242787"/>
      <w:bookmarkStart w:id="164" w:name="_Toc36812106"/>
      <w:bookmarkStart w:id="165" w:name="_Toc114134601"/>
      <w:bookmarkStart w:id="166" w:name="_Toc89426530"/>
      <w:bookmarkStart w:id="167" w:name="_Toc94020315"/>
      <w:bookmarkStart w:id="168" w:name="_Toc97037722"/>
      <w:bookmarkStart w:id="169" w:name="_Toc73042443"/>
      <w:bookmarkStart w:id="170" w:name="_Toc35971375"/>
      <w:bookmarkStart w:id="171" w:name="_Toc510696583"/>
      <w:bookmarkStart w:id="172" w:name="_Toc97034845"/>
      <w:bookmarkStart w:id="173" w:name="_Toc120681540"/>
      <w:bookmarkStart w:id="174" w:name="_Toc72766991"/>
      <w:bookmarkStart w:id="175" w:name="_Toc72766418"/>
      <w:bookmarkStart w:id="176" w:name="_Toc133434727"/>
      <w:bookmarkStart w:id="177" w:name="_Toc138693910"/>
      <w:bookmarkStart w:id="178" w:name="_Toc148535432"/>
      <w:bookmarkStart w:id="179" w:name="_Toc148535620"/>
      <w:r>
        <w:t>3.3</w:t>
      </w:r>
      <w:r>
        <w:tab/>
        <w:t>Abbreviations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80" w:name="_Toc35971377"/>
      <w:bookmarkStart w:id="181" w:name="_Toc36812108"/>
      <w:bookmarkStart w:id="182" w:name="_Toc510696585"/>
      <w:bookmarkStart w:id="183" w:name="_Toc114134602"/>
      <w:bookmarkStart w:id="184" w:name="_Toc94020316"/>
      <w:bookmarkStart w:id="185" w:name="_Toc120681541"/>
      <w:bookmarkStart w:id="186" w:name="_Toc72766992"/>
      <w:bookmarkStart w:id="187" w:name="_Toc97034846"/>
      <w:bookmarkStart w:id="188" w:name="_Toc104546798"/>
      <w:bookmarkStart w:id="189" w:name="_Toc73042444"/>
      <w:bookmarkStart w:id="190" w:name="_Toc97037723"/>
      <w:bookmarkStart w:id="191" w:name="_Toc112937845"/>
      <w:bookmarkStart w:id="192" w:name="_Toc72766419"/>
      <w:bookmarkStart w:id="193" w:name="_Toc81242788"/>
      <w:bookmarkStart w:id="194" w:name="_Toc89426531"/>
      <w:bookmarkStart w:id="19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96" w:name="_Toc133434728"/>
      <w:bookmarkStart w:id="197" w:name="_Toc138693911"/>
      <w:bookmarkStart w:id="198" w:name="_Toc148535433"/>
      <w:bookmarkStart w:id="199" w:name="_Toc148535621"/>
      <w:r>
        <w:lastRenderedPageBreak/>
        <w:t>4</w:t>
      </w:r>
      <w:r>
        <w:tab/>
        <w:t xml:space="preserve">Services offered by the </w:t>
      </w:r>
      <w:bookmarkEnd w:id="180"/>
      <w:bookmarkEnd w:id="181"/>
      <w:bookmarkEnd w:id="182"/>
      <w:r>
        <w:t>ADRF</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5E0619E" w14:textId="77777777" w:rsidR="00E9750A" w:rsidRDefault="00A16F12">
      <w:pPr>
        <w:pStyle w:val="21"/>
      </w:pPr>
      <w:bookmarkStart w:id="200" w:name="_Toc36812109"/>
      <w:bookmarkStart w:id="201" w:name="_Toc97034847"/>
      <w:bookmarkStart w:id="202" w:name="_Toc72766993"/>
      <w:bookmarkStart w:id="203" w:name="_Toc510696586"/>
      <w:bookmarkStart w:id="204" w:name="_Toc97037724"/>
      <w:bookmarkStart w:id="205" w:name="_Toc94020317"/>
      <w:bookmarkStart w:id="206" w:name="_Toc81242789"/>
      <w:bookmarkStart w:id="207" w:name="_Toc72766420"/>
      <w:bookmarkStart w:id="208" w:name="_Toc100939933"/>
      <w:bookmarkStart w:id="209" w:name="_Toc112937846"/>
      <w:bookmarkStart w:id="210" w:name="_Toc114134603"/>
      <w:bookmarkStart w:id="211" w:name="_Toc89426532"/>
      <w:bookmarkStart w:id="212" w:name="_Toc104546799"/>
      <w:bookmarkStart w:id="213" w:name="_Toc120681542"/>
      <w:bookmarkStart w:id="214" w:name="_Toc35971378"/>
      <w:bookmarkStart w:id="215" w:name="_Toc73042445"/>
      <w:bookmarkStart w:id="216" w:name="_Toc133434729"/>
      <w:bookmarkStart w:id="217" w:name="_Toc138693912"/>
      <w:bookmarkStart w:id="218" w:name="_Toc148535434"/>
      <w:bookmarkStart w:id="219" w:name="_Toc148535622"/>
      <w:r>
        <w:t>4.1</w:t>
      </w:r>
      <w:r>
        <w:tab/>
        <w:t>Introduction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16270714" w14:textId="77777777" w:rsidR="00356552" w:rsidRDefault="00356552" w:rsidP="00356552">
      <w:pPr>
        <w:rPr>
          <w:lang w:eastAsia="zh-CN"/>
        </w:rPr>
      </w:pPr>
      <w:bookmarkStart w:id="220" w:name="_Toc94020318"/>
      <w:bookmarkStart w:id="221" w:name="_Toc73042446"/>
      <w:bookmarkStart w:id="222" w:name="_Toc81242790"/>
      <w:bookmarkStart w:id="223" w:name="_Toc89426533"/>
      <w:bookmarkStart w:id="224" w:name="_Toc72766421"/>
      <w:bookmarkStart w:id="225" w:name="_Toc72766994"/>
      <w:bookmarkStart w:id="226" w:name="_Toc114134604"/>
      <w:bookmarkStart w:id="227" w:name="_Toc112937847"/>
      <w:bookmarkStart w:id="228" w:name="_Toc100939934"/>
      <w:bookmarkStart w:id="229" w:name="_Toc120681543"/>
      <w:bookmarkStart w:id="230" w:name="_Toc97034848"/>
      <w:bookmarkStart w:id="231" w:name="_Toc97037725"/>
      <w:bookmarkStart w:id="232" w:name="_Toc104546800"/>
      <w:bookmarkStart w:id="233" w:name="_Toc133434730"/>
      <w:bookmarkStart w:id="23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using Nadrf service</w:t>
      </w:r>
      <w:r>
        <w:rPr>
          <w:lang w:eastAsia="zh-CN"/>
        </w:rPr>
        <w:t>. The ADRF offers to other NFs the following services:</w:t>
      </w:r>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pPr>
            <w:r>
              <w:t>Retrieval</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35" w:name="_Toc148535435"/>
      <w:bookmarkStart w:id="236" w:name="_Toc148535623"/>
      <w:r>
        <w:lastRenderedPageBreak/>
        <w:t>4.2</w:t>
      </w:r>
      <w:r>
        <w:tab/>
        <w:t>Nadrf_DataManagement Service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306E1D9" w14:textId="77777777" w:rsidR="00E9750A" w:rsidRDefault="00A16F12">
      <w:pPr>
        <w:pStyle w:val="31"/>
      </w:pPr>
      <w:bookmarkStart w:id="237" w:name="_Toc114134605"/>
      <w:bookmarkStart w:id="238" w:name="_Toc120681544"/>
      <w:bookmarkStart w:id="239" w:name="_Toc100939935"/>
      <w:bookmarkStart w:id="240" w:name="_Toc112937848"/>
      <w:bookmarkStart w:id="241" w:name="_Toc104546801"/>
      <w:bookmarkStart w:id="242" w:name="_Toc97037726"/>
      <w:bookmarkStart w:id="243" w:name="_Toc73042447"/>
      <w:bookmarkStart w:id="244" w:name="_Toc97034849"/>
      <w:bookmarkStart w:id="245" w:name="_Toc72766422"/>
      <w:bookmarkStart w:id="246" w:name="_Toc81242791"/>
      <w:bookmarkStart w:id="247" w:name="_Toc94020319"/>
      <w:bookmarkStart w:id="248" w:name="_Toc72766995"/>
      <w:bookmarkStart w:id="249" w:name="_Toc89426534"/>
      <w:bookmarkStart w:id="250" w:name="_Toc133434731"/>
      <w:bookmarkStart w:id="251" w:name="_Toc138693914"/>
      <w:bookmarkStart w:id="252" w:name="_Toc148535436"/>
      <w:bookmarkStart w:id="253" w:name="_Toc148535624"/>
      <w:r>
        <w:t>4.2.1</w:t>
      </w:r>
      <w:r>
        <w:tab/>
        <w:t>Service Description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A131680" w14:textId="77777777" w:rsidR="00E9750A" w:rsidRDefault="00A16F12">
      <w:pPr>
        <w:pStyle w:val="41"/>
      </w:pPr>
      <w:bookmarkStart w:id="254" w:name="_Toc50031910"/>
      <w:bookmarkStart w:id="255" w:name="_Toc51762830"/>
      <w:bookmarkStart w:id="256" w:name="_Toc94020320"/>
      <w:bookmarkStart w:id="257" w:name="_Toc81244729"/>
      <w:bookmarkStart w:id="258" w:name="_Toc120681545"/>
      <w:bookmarkStart w:id="259" w:name="_Toc100939936"/>
      <w:bookmarkStart w:id="260" w:name="_Toc36102395"/>
      <w:bookmarkStart w:id="261" w:name="_Toc34266224"/>
      <w:bookmarkStart w:id="262" w:name="_Toc97037727"/>
      <w:bookmarkStart w:id="263" w:name="_Toc114134606"/>
      <w:bookmarkStart w:id="264" w:name="_Toc43563437"/>
      <w:bookmarkStart w:id="265" w:name="_Toc89426535"/>
      <w:bookmarkStart w:id="266" w:name="_Toc73564345"/>
      <w:bookmarkStart w:id="267" w:name="_Toc56640897"/>
      <w:bookmarkStart w:id="268" w:name="_Toc112937849"/>
      <w:bookmarkStart w:id="269" w:name="_Toc97034850"/>
      <w:bookmarkStart w:id="270" w:name="_Toc45133980"/>
      <w:bookmarkStart w:id="271" w:name="_Toc66231733"/>
      <w:bookmarkStart w:id="272" w:name="_Toc68168894"/>
      <w:bookmarkStart w:id="273" w:name="_Toc59017865"/>
      <w:bookmarkStart w:id="274" w:name="_Toc28012754"/>
      <w:bookmarkStart w:id="275" w:name="_Toc70550540"/>
      <w:bookmarkStart w:id="276" w:name="_Toc104546802"/>
      <w:bookmarkStart w:id="277" w:name="_Toc133434732"/>
      <w:bookmarkStart w:id="278" w:name="_Toc138693915"/>
      <w:bookmarkStart w:id="279" w:name="_Toc148535437"/>
      <w:bookmarkStart w:id="280" w:name="_Toc148535625"/>
      <w:r>
        <w:t>4.2.</w:t>
      </w:r>
      <w:r>
        <w:rPr>
          <w:rFonts w:hint="eastAsia"/>
          <w:lang w:eastAsia="zh-CN"/>
        </w:rPr>
        <w:t>1</w:t>
      </w:r>
      <w:r>
        <w:rPr>
          <w:lang w:eastAsia="zh-CN"/>
        </w:rPr>
        <w:t>.1</w:t>
      </w:r>
      <w:r>
        <w:tab/>
      </w:r>
      <w:r>
        <w:rPr>
          <w:rFonts w:hint="eastAsia"/>
          <w:lang w:eastAsia="zh-CN"/>
        </w:rPr>
        <w:t>Overview</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F934B1F" w14:textId="77777777" w:rsidR="00356552" w:rsidRDefault="00356552" w:rsidP="00356552">
      <w:bookmarkStart w:id="281" w:name="_Toc89426536"/>
      <w:bookmarkStart w:id="282" w:name="_Toc94020321"/>
      <w:bookmarkStart w:id="283" w:name="_Toc97034851"/>
      <w:bookmarkStart w:id="284" w:name="_Toc97037728"/>
      <w:bookmarkStart w:id="285" w:name="_Toc100939937"/>
      <w:bookmarkStart w:id="286" w:name="_Toc104546803"/>
      <w:bookmarkStart w:id="287" w:name="_Toc112937850"/>
      <w:bookmarkStart w:id="288" w:name="_Toc114134607"/>
      <w:bookmarkStart w:id="289" w:name="_Toc120681546"/>
      <w:bookmarkStart w:id="290" w:name="_Toc50031911"/>
      <w:bookmarkStart w:id="291" w:name="_Toc43563438"/>
      <w:bookmarkStart w:id="292" w:name="_Toc34266225"/>
      <w:bookmarkStart w:id="293" w:name="_Toc28012755"/>
      <w:bookmarkStart w:id="294" w:name="_Toc45133981"/>
      <w:bookmarkStart w:id="295" w:name="_Toc36102396"/>
      <w:bookmarkStart w:id="296" w:name="_Toc70550541"/>
      <w:bookmarkStart w:id="297" w:name="_Toc59017866"/>
      <w:bookmarkStart w:id="298" w:name="_Toc68168895"/>
      <w:bookmarkStart w:id="299" w:name="_Toc66231734"/>
      <w:bookmarkStart w:id="300" w:name="_Toc81244730"/>
      <w:bookmarkStart w:id="301" w:name="_Toc73564346"/>
      <w:bookmarkStart w:id="302" w:name="_Toc56640898"/>
      <w:bookmarkStart w:id="303" w:name="_Toc51762831"/>
      <w:bookmarkStart w:id="304" w:name="_Toc133434733"/>
      <w:bookmarkStart w:id="305" w:name="_Toc138693916"/>
      <w:r>
        <w:t>The Nadrf_DataManagement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4ED8E71B" w14:textId="77777777" w:rsidR="00E9750A" w:rsidRDefault="00A16F12">
      <w:pPr>
        <w:pStyle w:val="41"/>
      </w:pPr>
      <w:bookmarkStart w:id="306" w:name="_Toc148535438"/>
      <w:bookmarkStart w:id="307" w:name="_Toc148535626"/>
      <w:r>
        <w:t>4.2.</w:t>
      </w:r>
      <w:r>
        <w:rPr>
          <w:rFonts w:hint="eastAsia"/>
        </w:rPr>
        <w:t>1</w:t>
      </w:r>
      <w:r>
        <w:t>.2</w:t>
      </w:r>
      <w:r>
        <w:rPr>
          <w:rFonts w:hint="eastAsia"/>
        </w:rPr>
        <w:tab/>
      </w:r>
      <w:r>
        <w:t>Service Architecture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7.4pt" o:ole="">
            <v:imagedata r:id="rId12" o:title=""/>
          </v:shape>
          <o:OLEObject Type="Embed" ProgID="Visio.Drawing.15" ShapeID="_x0000_i1026" DrawAspect="Content" ObjectID="_175933332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4.6pt;height:118.8pt" o:ole="">
            <v:imagedata r:id="rId14" o:title=""/>
          </v:shape>
          <o:OLEObject Type="Embed" ProgID="Visio.Drawing.15" ShapeID="_x0000_i1027" DrawAspect="Content" ObjectID="_1759333327" r:id="rId15"/>
        </w:object>
      </w:r>
    </w:p>
    <w:p w14:paraId="5E8CC08C" w14:textId="77777777" w:rsidR="00E9750A" w:rsidRDefault="00A16F12">
      <w:pPr>
        <w:pStyle w:val="TF"/>
      </w:pPr>
      <w:r>
        <w:t xml:space="preserve">Figure 4.2.1.2-2: </w:t>
      </w:r>
      <w:bookmarkStart w:id="308" w:name="_Hlk68599672"/>
      <w:r>
        <w:t xml:space="preserve">Nadrf_DataManagement service </w:t>
      </w:r>
      <w:bookmarkEnd w:id="308"/>
      <w:r>
        <w:t>architecture, reference point representation</w:t>
      </w:r>
    </w:p>
    <w:p w14:paraId="58C3AFF9" w14:textId="77777777" w:rsidR="00E9750A" w:rsidRDefault="00A16F12">
      <w:pPr>
        <w:pStyle w:val="41"/>
        <w:rPr>
          <w:lang w:val="en-US"/>
        </w:rPr>
      </w:pPr>
      <w:bookmarkStart w:id="309" w:name="_Toc28012756"/>
      <w:bookmarkStart w:id="310" w:name="_Toc34266226"/>
      <w:bookmarkStart w:id="311" w:name="_Toc36102397"/>
      <w:bookmarkStart w:id="312" w:name="_Toc43563439"/>
      <w:bookmarkStart w:id="313" w:name="_Toc45133982"/>
      <w:bookmarkStart w:id="314" w:name="_Toc50031912"/>
      <w:bookmarkStart w:id="315" w:name="_Toc51762832"/>
      <w:bookmarkStart w:id="316" w:name="_Toc56640899"/>
      <w:bookmarkStart w:id="317" w:name="_Toc59017867"/>
      <w:bookmarkStart w:id="318" w:name="_Toc66231735"/>
      <w:bookmarkStart w:id="319" w:name="_Toc68168896"/>
      <w:bookmarkStart w:id="320" w:name="_Toc70550542"/>
      <w:bookmarkStart w:id="321" w:name="_Toc73564347"/>
      <w:bookmarkStart w:id="322" w:name="_Toc81244731"/>
      <w:bookmarkStart w:id="323" w:name="_Toc89426537"/>
      <w:bookmarkStart w:id="324" w:name="_Toc94020322"/>
      <w:bookmarkStart w:id="325" w:name="_Toc97034852"/>
      <w:bookmarkStart w:id="326" w:name="_Toc97037729"/>
      <w:bookmarkStart w:id="327" w:name="_Toc100939938"/>
      <w:bookmarkStart w:id="328" w:name="_Toc104546804"/>
      <w:bookmarkStart w:id="329" w:name="_Toc112937851"/>
      <w:bookmarkStart w:id="330" w:name="_Toc114134608"/>
      <w:bookmarkStart w:id="331" w:name="_Toc120681547"/>
      <w:bookmarkStart w:id="332" w:name="_Toc133434734"/>
      <w:bookmarkStart w:id="333" w:name="_Toc138693917"/>
      <w:bookmarkStart w:id="334" w:name="_Toc148535439"/>
      <w:bookmarkStart w:id="335" w:name="_Toc148535627"/>
      <w:r>
        <w:rPr>
          <w:lang w:val="en-US"/>
        </w:rPr>
        <w:lastRenderedPageBreak/>
        <w:t>4.2.</w:t>
      </w:r>
      <w:r>
        <w:rPr>
          <w:rFonts w:hint="eastAsia"/>
          <w:lang w:val="en-US" w:eastAsia="zh-CN"/>
        </w:rPr>
        <w:t>1.3</w:t>
      </w:r>
      <w:r>
        <w:rPr>
          <w:lang w:val="en-US"/>
        </w:rPr>
        <w:tab/>
        <w:t>Network Functions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642B99F" w14:textId="77777777" w:rsidR="00E9750A" w:rsidRDefault="00A16F12">
      <w:pPr>
        <w:pStyle w:val="50"/>
        <w:rPr>
          <w:lang w:eastAsia="zh-CN"/>
        </w:rPr>
      </w:pPr>
      <w:bookmarkStart w:id="336" w:name="_Toc28012757"/>
      <w:bookmarkStart w:id="337" w:name="_Toc34266227"/>
      <w:bookmarkStart w:id="338" w:name="_Toc36102398"/>
      <w:bookmarkStart w:id="339" w:name="_Toc43563440"/>
      <w:bookmarkStart w:id="340" w:name="_Toc45133983"/>
      <w:bookmarkStart w:id="341" w:name="_Toc50031913"/>
      <w:bookmarkStart w:id="342" w:name="_Toc51762833"/>
      <w:bookmarkStart w:id="343" w:name="_Toc56640900"/>
      <w:bookmarkStart w:id="344" w:name="_Toc59017868"/>
      <w:bookmarkStart w:id="345" w:name="_Toc66231736"/>
      <w:bookmarkStart w:id="346" w:name="_Toc68168897"/>
      <w:bookmarkStart w:id="347" w:name="_Toc70550543"/>
      <w:bookmarkStart w:id="348" w:name="_Toc73564348"/>
      <w:bookmarkStart w:id="349" w:name="_Toc81244732"/>
      <w:bookmarkStart w:id="350" w:name="_Toc89426538"/>
      <w:bookmarkStart w:id="351" w:name="_Toc94020323"/>
      <w:bookmarkStart w:id="352" w:name="_Toc97034853"/>
      <w:bookmarkStart w:id="353" w:name="_Toc97037730"/>
      <w:bookmarkStart w:id="354" w:name="_Toc100939939"/>
      <w:bookmarkStart w:id="355" w:name="_Toc104546805"/>
      <w:bookmarkStart w:id="356" w:name="_Toc112937852"/>
      <w:bookmarkStart w:id="357" w:name="_Toc114134609"/>
      <w:bookmarkStart w:id="358" w:name="_Toc120681548"/>
      <w:bookmarkStart w:id="359" w:name="_Toc133434735"/>
      <w:bookmarkStart w:id="360" w:name="_Toc138693918"/>
      <w:bookmarkStart w:id="361" w:name="_Toc148535440"/>
      <w:bookmarkStart w:id="362" w:name="_Toc148535628"/>
      <w:r>
        <w:t>4.2.</w:t>
      </w:r>
      <w:r>
        <w:rPr>
          <w:rFonts w:hint="eastAsia"/>
          <w:lang w:eastAsia="zh-CN"/>
        </w:rPr>
        <w:t>1.3.1</w:t>
      </w:r>
      <w:r>
        <w:tab/>
      </w:r>
      <w:bookmarkEnd w:id="336"/>
      <w:bookmarkEnd w:id="337"/>
      <w:bookmarkEnd w:id="338"/>
      <w:bookmarkEnd w:id="339"/>
      <w:bookmarkEnd w:id="340"/>
      <w:bookmarkEnd w:id="341"/>
      <w:bookmarkEnd w:id="342"/>
      <w:bookmarkEnd w:id="343"/>
      <w:bookmarkEnd w:id="344"/>
      <w:bookmarkEnd w:id="345"/>
      <w:bookmarkEnd w:id="346"/>
      <w:bookmarkEnd w:id="347"/>
      <w:bookmarkEnd w:id="348"/>
      <w:r>
        <w:t>Analytics Data Repository Function (ADRF)</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299A5EB0" w14:textId="77777777" w:rsidR="00B22446" w:rsidRDefault="00B22446" w:rsidP="00B22446">
      <w:bookmarkStart w:id="363" w:name="_Toc28012758"/>
      <w:bookmarkStart w:id="364" w:name="_Toc34266228"/>
      <w:bookmarkStart w:id="365" w:name="_Toc36102399"/>
      <w:bookmarkStart w:id="366" w:name="_Toc43563441"/>
      <w:bookmarkStart w:id="367" w:name="_Toc45133984"/>
      <w:bookmarkStart w:id="368" w:name="_Toc50031914"/>
      <w:bookmarkStart w:id="369" w:name="_Toc51762834"/>
      <w:bookmarkStart w:id="370" w:name="_Toc56640901"/>
      <w:bookmarkStart w:id="371" w:name="_Toc59017869"/>
      <w:bookmarkStart w:id="372" w:name="_Toc66231737"/>
      <w:bookmarkStart w:id="373" w:name="_Toc68168898"/>
      <w:bookmarkStart w:id="374" w:name="_Toc70550544"/>
      <w:bookmarkStart w:id="375" w:name="_Toc73564349"/>
      <w:bookmarkStart w:id="376" w:name="_Toc81244733"/>
      <w:bookmarkStart w:id="377" w:name="_Toc89426539"/>
      <w:bookmarkStart w:id="378" w:name="_Toc94020324"/>
      <w:bookmarkStart w:id="379" w:name="_Toc97034854"/>
      <w:bookmarkStart w:id="380" w:name="_Toc97037731"/>
      <w:bookmarkStart w:id="381" w:name="_Toc100939940"/>
      <w:bookmarkStart w:id="382" w:name="_Toc104546806"/>
      <w:bookmarkStart w:id="383" w:name="_Toc112937853"/>
      <w:bookmarkStart w:id="384" w:name="_Toc114134610"/>
      <w:bookmarkStart w:id="385" w:name="_Toc120681549"/>
      <w:bookmarkStart w:id="386"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387" w:name="_Toc138693919"/>
      <w:bookmarkStart w:id="388" w:name="_Toc148535441"/>
      <w:bookmarkStart w:id="389" w:name="_Toc148535629"/>
      <w:r>
        <w:t>4.2.</w:t>
      </w:r>
      <w:r>
        <w:rPr>
          <w:lang w:eastAsia="zh-CN"/>
        </w:rPr>
        <w:t>1.3.2</w:t>
      </w:r>
      <w:r>
        <w:tab/>
      </w:r>
      <w:r>
        <w:rPr>
          <w:lang w:eastAsia="zh-CN"/>
        </w:rPr>
        <w:t>NF Service Consumers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390" w:name="_Toc73042448"/>
      <w:bookmarkStart w:id="391" w:name="_Toc72766996"/>
      <w:bookmarkStart w:id="392" w:name="_Toc72766423"/>
      <w:bookmarkStart w:id="393" w:name="_Toc81242792"/>
      <w:bookmarkStart w:id="394" w:name="_Toc89426540"/>
      <w:bookmarkStart w:id="395" w:name="_Toc94020325"/>
      <w:bookmarkStart w:id="396" w:name="_Toc97034855"/>
      <w:bookmarkStart w:id="397" w:name="_Toc97037732"/>
      <w:bookmarkStart w:id="398" w:name="_Toc100939941"/>
      <w:bookmarkStart w:id="399" w:name="_Toc104546807"/>
      <w:bookmarkStart w:id="400" w:name="_Toc112937854"/>
      <w:bookmarkStart w:id="401" w:name="_Toc114134611"/>
      <w:bookmarkStart w:id="402" w:name="_Toc120681550"/>
      <w:bookmarkStart w:id="403" w:name="_Toc133434737"/>
      <w:bookmarkStart w:id="404" w:name="_Toc138693920"/>
      <w:bookmarkStart w:id="405" w:name="_Toc148535442"/>
      <w:bookmarkStart w:id="406" w:name="_Toc148535630"/>
      <w:r>
        <w:t>4.2.2</w:t>
      </w:r>
      <w:r>
        <w:tab/>
        <w:t>Service Operations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B0C48A1" w14:textId="77777777" w:rsidR="00E9750A" w:rsidRDefault="00A16F12">
      <w:pPr>
        <w:pStyle w:val="41"/>
      </w:pPr>
      <w:bookmarkStart w:id="407" w:name="_Toc72766424"/>
      <w:bookmarkStart w:id="408" w:name="_Toc72766997"/>
      <w:bookmarkStart w:id="409" w:name="_Toc73042449"/>
      <w:bookmarkStart w:id="410" w:name="_Toc81242793"/>
      <w:bookmarkStart w:id="411" w:name="_Toc89426541"/>
      <w:bookmarkStart w:id="412" w:name="_Toc94020326"/>
      <w:bookmarkStart w:id="413" w:name="_Toc97034856"/>
      <w:bookmarkStart w:id="414" w:name="_Toc97037733"/>
      <w:bookmarkStart w:id="415" w:name="_Toc100939942"/>
      <w:bookmarkStart w:id="416" w:name="_Toc104546808"/>
      <w:bookmarkStart w:id="417" w:name="_Toc112937855"/>
      <w:bookmarkStart w:id="418" w:name="_Toc114134612"/>
      <w:bookmarkStart w:id="419" w:name="_Toc120681551"/>
      <w:bookmarkStart w:id="420" w:name="_Toc133434738"/>
      <w:bookmarkStart w:id="421" w:name="_Toc138693921"/>
      <w:bookmarkStart w:id="422" w:name="_Toc148535443"/>
      <w:bookmarkStart w:id="423" w:name="_Toc148535631"/>
      <w:r>
        <w:t>4.2.2.1</w:t>
      </w:r>
      <w:r>
        <w:tab/>
        <w:t>Introduction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24" w:name="_Toc114134613"/>
      <w:bookmarkStart w:id="425" w:name="_Toc120681552"/>
      <w:bookmarkStart w:id="426" w:name="_Toc100939943"/>
      <w:bookmarkStart w:id="427" w:name="_Toc97037734"/>
      <w:bookmarkStart w:id="428" w:name="_Toc112937856"/>
      <w:bookmarkStart w:id="429" w:name="_Toc104546809"/>
      <w:bookmarkStart w:id="430" w:name="_Toc89426542"/>
      <w:bookmarkStart w:id="431" w:name="_Toc94020327"/>
      <w:bookmarkStart w:id="432" w:name="_Toc97034857"/>
      <w:bookmarkStart w:id="433" w:name="_Toc133434739"/>
      <w:bookmarkStart w:id="434" w:name="_Toc138693922"/>
      <w:bookmarkStart w:id="435" w:name="_Toc148535444"/>
      <w:bookmarkStart w:id="436" w:name="_Toc148535632"/>
      <w:bookmarkStart w:id="437" w:name="_Toc67903508"/>
      <w:bookmarkStart w:id="438" w:name="_Toc510696592"/>
      <w:bookmarkStart w:id="439" w:name="_Toc35971384"/>
      <w:bookmarkStart w:id="440" w:name="_Toc73173215"/>
      <w:bookmarkStart w:id="441" w:name="_Toc76110434"/>
      <w:bookmarkStart w:id="442" w:name="_Toc72766425"/>
      <w:bookmarkStart w:id="443" w:name="_Toc35971399"/>
      <w:bookmarkStart w:id="444" w:name="_Toc68594633"/>
      <w:bookmarkStart w:id="445" w:name="_Toc81242794"/>
      <w:bookmarkStart w:id="446" w:name="_Toc72766998"/>
      <w:bookmarkStart w:id="447" w:name="_Toc73042450"/>
      <w:bookmarkStart w:id="448" w:name="_Toc510696608"/>
      <w:r>
        <w:lastRenderedPageBreak/>
        <w:t>4.2.2.2</w:t>
      </w:r>
      <w:r>
        <w:tab/>
        <w:t>Nadrf_DataManagement_StorageRequest service operation</w:t>
      </w:r>
      <w:bookmarkEnd w:id="424"/>
      <w:bookmarkEnd w:id="425"/>
      <w:bookmarkEnd w:id="426"/>
      <w:bookmarkEnd w:id="427"/>
      <w:bookmarkEnd w:id="428"/>
      <w:bookmarkEnd w:id="429"/>
      <w:bookmarkEnd w:id="430"/>
      <w:bookmarkEnd w:id="431"/>
      <w:bookmarkEnd w:id="432"/>
      <w:bookmarkEnd w:id="433"/>
      <w:bookmarkEnd w:id="434"/>
      <w:bookmarkEnd w:id="435"/>
      <w:bookmarkEnd w:id="436"/>
    </w:p>
    <w:p w14:paraId="6245225D" w14:textId="77777777" w:rsidR="00E9750A" w:rsidRDefault="00A16F12">
      <w:pPr>
        <w:pStyle w:val="50"/>
      </w:pPr>
      <w:bookmarkStart w:id="449" w:name="_Toc97034858"/>
      <w:bookmarkStart w:id="450" w:name="_Toc97037735"/>
      <w:bookmarkStart w:id="451" w:name="_Toc104546810"/>
      <w:bookmarkStart w:id="452" w:name="_Toc112937857"/>
      <w:bookmarkStart w:id="453" w:name="_Toc94020328"/>
      <w:bookmarkStart w:id="454" w:name="_Toc100939944"/>
      <w:bookmarkStart w:id="455" w:name="_Toc120681553"/>
      <w:bookmarkStart w:id="456" w:name="_Toc114134614"/>
      <w:bookmarkStart w:id="457" w:name="_Toc89426543"/>
      <w:bookmarkStart w:id="458" w:name="_Toc133434740"/>
      <w:bookmarkStart w:id="459" w:name="_Toc138693923"/>
      <w:bookmarkStart w:id="460" w:name="_Toc148535445"/>
      <w:bookmarkStart w:id="461" w:name="_Toc148535633"/>
      <w:r>
        <w:t>4.2.2.2.1</w:t>
      </w:r>
      <w:r>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462" w:name="_Toc112937858"/>
      <w:bookmarkStart w:id="463" w:name="_Toc120681554"/>
      <w:bookmarkStart w:id="464" w:name="_Toc97037736"/>
      <w:bookmarkStart w:id="465" w:name="_Toc89426544"/>
      <w:bookmarkStart w:id="466" w:name="_Toc100939945"/>
      <w:bookmarkStart w:id="467" w:name="_Toc114134615"/>
      <w:bookmarkStart w:id="468" w:name="_Toc104546811"/>
      <w:bookmarkStart w:id="469" w:name="_Toc97034859"/>
      <w:bookmarkStart w:id="470" w:name="_Toc94020329"/>
      <w:bookmarkStart w:id="471" w:name="_Toc133434741"/>
      <w:bookmarkStart w:id="472" w:name="_Toc138693924"/>
      <w:bookmarkStart w:id="473" w:name="_Toc148535446"/>
      <w:bookmarkStart w:id="474" w:name="_Toc148535634"/>
      <w:r>
        <w:t>4.2.2.2.2</w:t>
      </w:r>
      <w:r>
        <w:tab/>
        <w:t>Request Storage of data or analytics</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50pt" o:ole="">
            <v:imagedata r:id="rId16" o:title=""/>
          </v:shape>
          <o:OLEObject Type="Embed" ProgID="Visio.Drawing.15" ShapeID="_x0000_i1028" DrawAspect="Content" ObjectID="_175933332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75" w:name="_Toc94020330"/>
      <w:bookmarkStart w:id="476" w:name="_Toc89426545"/>
      <w:bookmarkStart w:id="477" w:name="_Toc97034860"/>
      <w:bookmarkStart w:id="478" w:name="_Toc97037737"/>
      <w:bookmarkStart w:id="479" w:name="_Toc100939946"/>
      <w:bookmarkStart w:id="480" w:name="_Toc104546812"/>
      <w:bookmarkStart w:id="481" w:name="_Toc112937859"/>
      <w:bookmarkStart w:id="482" w:name="_Toc114134616"/>
      <w:bookmarkStart w:id="483" w:name="_Toc120681555"/>
      <w:bookmarkStart w:id="484"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485" w:name="_Toc138693925"/>
      <w:bookmarkStart w:id="486" w:name="_Toc148535447"/>
      <w:bookmarkStart w:id="487" w:name="_Toc148535635"/>
      <w:r>
        <w:t>4.2.2.3</w:t>
      </w:r>
      <w:r>
        <w:tab/>
        <w:t>Nadrf_DataManagement_StorageSubscriptionRequest service operation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6C46588C" w14:textId="77777777" w:rsidR="00E9750A" w:rsidRDefault="00A16F12">
      <w:pPr>
        <w:pStyle w:val="50"/>
      </w:pPr>
      <w:bookmarkStart w:id="488" w:name="_Toc89426546"/>
      <w:bookmarkStart w:id="489" w:name="_Toc94020331"/>
      <w:bookmarkStart w:id="490" w:name="_Toc97034861"/>
      <w:bookmarkStart w:id="491" w:name="_Toc97037738"/>
      <w:bookmarkStart w:id="492" w:name="_Toc100939947"/>
      <w:bookmarkStart w:id="493" w:name="_Toc104546813"/>
      <w:bookmarkStart w:id="494" w:name="_Toc112937860"/>
      <w:bookmarkStart w:id="495" w:name="_Toc120681556"/>
      <w:bookmarkStart w:id="496" w:name="_Toc114134617"/>
      <w:bookmarkStart w:id="497" w:name="_Toc133434743"/>
      <w:bookmarkStart w:id="498" w:name="_Toc138693926"/>
      <w:bookmarkStart w:id="499" w:name="_Toc148535448"/>
      <w:bookmarkStart w:id="500" w:name="_Toc148535636"/>
      <w:r>
        <w:t>4.2.2.3.1</w:t>
      </w:r>
      <w:r>
        <w:tab/>
        <w:t>General</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01" w:name="_Toc97037739"/>
      <w:bookmarkStart w:id="502" w:name="_Toc120681557"/>
      <w:bookmarkStart w:id="503" w:name="_Toc104546814"/>
      <w:bookmarkStart w:id="504" w:name="_Toc112937861"/>
      <w:bookmarkStart w:id="505" w:name="_Toc100939948"/>
      <w:bookmarkStart w:id="506" w:name="_Toc97034862"/>
      <w:bookmarkStart w:id="507" w:name="_Toc114134618"/>
      <w:bookmarkStart w:id="508" w:name="_Toc94020332"/>
      <w:bookmarkStart w:id="509" w:name="_Toc89426547"/>
      <w:bookmarkStart w:id="510" w:name="_Toc133434744"/>
      <w:bookmarkStart w:id="511" w:name="_Toc138693927"/>
      <w:bookmarkStart w:id="512" w:name="_Toc148535449"/>
      <w:bookmarkStart w:id="513" w:name="_Toc148535637"/>
      <w:r>
        <w:t>4.2.2.3.2</w:t>
      </w:r>
      <w:r>
        <w:tab/>
        <w:t>Requesting subscription and storage of data or analytics</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4pt;height:150.6pt" o:ole="">
            <v:imagedata r:id="rId18" o:title=""/>
          </v:shape>
          <o:OLEObject Type="Embed" ProgID="Visio.Drawing.15" ShapeID="_x0000_i1029" DrawAspect="Content" ObjectID="_175933332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14" w:name="_Toc100939949"/>
      <w:bookmarkStart w:id="515" w:name="_Toc97037740"/>
      <w:bookmarkStart w:id="516" w:name="_Toc104546815"/>
      <w:bookmarkStart w:id="517" w:name="_Toc89426548"/>
      <w:bookmarkStart w:id="518" w:name="_Toc97034863"/>
      <w:bookmarkStart w:id="519" w:name="_Toc94020333"/>
      <w:bookmarkStart w:id="520" w:name="_Toc112937862"/>
      <w:bookmarkStart w:id="521" w:name="_Toc114134619"/>
      <w:bookmarkStart w:id="522" w:name="_Toc120681558"/>
      <w:bookmarkStart w:id="5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24" w:name="_Toc138693928"/>
      <w:bookmarkStart w:id="525" w:name="_Toc148535450"/>
      <w:bookmarkStart w:id="526" w:name="_Toc148535638"/>
      <w:r>
        <w:t>4.2.2.4</w:t>
      </w:r>
      <w:r>
        <w:tab/>
        <w:t>Nadrf_DataManagement_StorageSubscriptionRemoval service operation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482FD975" w14:textId="77777777" w:rsidR="00E9750A" w:rsidRDefault="00A16F12">
      <w:pPr>
        <w:pStyle w:val="50"/>
      </w:pPr>
      <w:bookmarkStart w:id="527" w:name="_Toc120681559"/>
      <w:bookmarkStart w:id="528" w:name="_Toc114134620"/>
      <w:bookmarkStart w:id="529" w:name="_Toc94020334"/>
      <w:bookmarkStart w:id="530" w:name="_Toc97034864"/>
      <w:bookmarkStart w:id="531" w:name="_Toc112937863"/>
      <w:bookmarkStart w:id="532" w:name="_Toc89426549"/>
      <w:bookmarkStart w:id="533" w:name="_Toc104546816"/>
      <w:bookmarkStart w:id="534" w:name="_Toc100939950"/>
      <w:bookmarkStart w:id="535" w:name="_Toc97037741"/>
      <w:bookmarkStart w:id="536" w:name="_Toc133434746"/>
      <w:bookmarkStart w:id="537" w:name="_Toc138693929"/>
      <w:bookmarkStart w:id="538" w:name="_Toc148535451"/>
      <w:bookmarkStart w:id="539" w:name="_Toc148535639"/>
      <w:r>
        <w:t>4.2.2.4.1</w:t>
      </w:r>
      <w:r>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40" w:name="_Toc89426550"/>
      <w:bookmarkStart w:id="541" w:name="_Toc94020335"/>
      <w:bookmarkStart w:id="542" w:name="_Toc100939951"/>
      <w:bookmarkStart w:id="543" w:name="_Toc114134621"/>
      <w:bookmarkStart w:id="544" w:name="_Toc112937864"/>
      <w:bookmarkStart w:id="545" w:name="_Toc97034865"/>
      <w:bookmarkStart w:id="546" w:name="_Toc97037742"/>
      <w:bookmarkStart w:id="547" w:name="_Toc120681560"/>
      <w:bookmarkStart w:id="548" w:name="_Toc104546817"/>
      <w:bookmarkStart w:id="549" w:name="_Toc133434747"/>
      <w:bookmarkStart w:id="550" w:name="_Toc138693930"/>
      <w:bookmarkStart w:id="551" w:name="_Toc148535452"/>
      <w:bookmarkStart w:id="552" w:name="_Toc148535640"/>
      <w:r>
        <w:lastRenderedPageBreak/>
        <w:t>4.2.2.4.2</w:t>
      </w:r>
      <w:r>
        <w:tab/>
        <w:t>Requesting removal of subscription of data or analytics</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4pt;height:150.6pt" o:ole="">
            <v:imagedata r:id="rId20" o:title=""/>
          </v:shape>
          <o:OLEObject Type="Embed" ProgID="Visio.Drawing.15" ShapeID="_x0000_i1030" DrawAspect="Content" ObjectID="_1759333330" r:id="rId21"/>
        </w:object>
      </w:r>
    </w:p>
    <w:p w14:paraId="3BCA1A9C" w14:textId="337A6020" w:rsidR="007D661F" w:rsidRDefault="007D661F" w:rsidP="007D661F">
      <w:pPr>
        <w:keepLines/>
        <w:spacing w:after="240"/>
        <w:jc w:val="center"/>
        <w:rPr>
          <w:rFonts w:ascii="Arial" w:hAnsi="Arial"/>
          <w:b/>
        </w:rPr>
      </w:pPr>
      <w:bookmarkStart w:id="553" w:name="_Toc104546818"/>
      <w:bookmarkStart w:id="554" w:name="_Toc112937865"/>
      <w:bookmarkStart w:id="555" w:name="_Toc114134622"/>
      <w:bookmarkStart w:id="556" w:name="_Toc94020336"/>
      <w:bookmarkStart w:id="557" w:name="_Toc89426551"/>
      <w:bookmarkStart w:id="558" w:name="_Toc120681561"/>
      <w:bookmarkStart w:id="559" w:name="_Toc97037743"/>
      <w:bookmarkStart w:id="560" w:name="_Toc100939952"/>
      <w:bookmarkStart w:id="561" w:name="_Toc97034866"/>
      <w:bookmarkStart w:id="562"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563" w:name="_Toc138693931"/>
      <w:bookmarkStart w:id="564" w:name="_Toc148535453"/>
      <w:bookmarkStart w:id="565" w:name="_Toc148535641"/>
      <w:r>
        <w:t>4.2.2.5</w:t>
      </w:r>
      <w:r>
        <w:tab/>
        <w:t>Nadrf_DataManagement_RetrievalRequest service operation</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12BAEE60" w14:textId="77777777" w:rsidR="00E9750A" w:rsidRDefault="00A16F12">
      <w:pPr>
        <w:pStyle w:val="50"/>
      </w:pPr>
      <w:bookmarkStart w:id="566" w:name="_Toc97034867"/>
      <w:bookmarkStart w:id="567" w:name="_Toc120681562"/>
      <w:bookmarkStart w:id="568" w:name="_Toc100939953"/>
      <w:bookmarkStart w:id="569" w:name="_Toc89426552"/>
      <w:bookmarkStart w:id="570" w:name="_Toc104546819"/>
      <w:bookmarkStart w:id="571" w:name="_Toc114134623"/>
      <w:bookmarkStart w:id="572" w:name="_Toc112937866"/>
      <w:bookmarkStart w:id="573" w:name="_Toc97037744"/>
      <w:bookmarkStart w:id="574" w:name="_Toc94020337"/>
      <w:bookmarkStart w:id="575" w:name="_Toc133434749"/>
      <w:bookmarkStart w:id="576" w:name="_Toc138693932"/>
      <w:bookmarkStart w:id="577" w:name="_Toc148535454"/>
      <w:bookmarkStart w:id="578" w:name="_Toc148535642"/>
      <w:r>
        <w:t>4.2.2.5.1</w:t>
      </w:r>
      <w: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579" w:name="_Toc94020338"/>
      <w:bookmarkStart w:id="580" w:name="_Toc97037745"/>
      <w:bookmarkStart w:id="581" w:name="_Toc112937867"/>
      <w:bookmarkStart w:id="582" w:name="_Toc97034868"/>
      <w:bookmarkStart w:id="583" w:name="_Toc120681563"/>
      <w:bookmarkStart w:id="584" w:name="_Toc89426553"/>
      <w:bookmarkStart w:id="585" w:name="_Toc104546820"/>
      <w:bookmarkStart w:id="586" w:name="_Toc100939954"/>
      <w:bookmarkStart w:id="587" w:name="_Toc114134624"/>
      <w:bookmarkStart w:id="588" w:name="_Toc133434750"/>
      <w:bookmarkStart w:id="589" w:name="_Toc138693933"/>
      <w:bookmarkStart w:id="590" w:name="_Toc148535455"/>
      <w:bookmarkStart w:id="591" w:name="_Toc148535643"/>
      <w:r>
        <w:t>4.2.2.5.2</w:t>
      </w:r>
      <w:r>
        <w:tab/>
        <w:t>Request and get stored data or analytics from ADRF Data Store</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4pt;height:150.6pt" o:ole="">
            <v:imagedata r:id="rId22" o:title=""/>
          </v:shape>
          <o:OLEObject Type="Embed" ProgID="Visio.Drawing.15" ShapeID="_x0000_i1031" DrawAspect="Content" ObjectID="_1759333331"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592" w:name="_Toc89426554"/>
      <w:bookmarkStart w:id="593" w:name="_Toc94020339"/>
      <w:bookmarkStart w:id="594" w:name="_Toc112937868"/>
      <w:bookmarkStart w:id="595" w:name="_Toc97034869"/>
      <w:bookmarkStart w:id="596" w:name="_Toc114134625"/>
      <w:bookmarkStart w:id="597" w:name="_Toc97037746"/>
      <w:bookmarkStart w:id="598" w:name="_Toc100939955"/>
      <w:bookmarkStart w:id="599" w:name="_Toc120681564"/>
      <w:bookmarkStart w:id="600" w:name="_Toc104546821"/>
      <w:bookmarkStart w:id="601" w:name="_Toc133434751"/>
      <w:bookmarkStart w:id="602" w:name="_Toc138693934"/>
      <w:bookmarkStart w:id="603" w:name="_Toc148535456"/>
      <w:bookmarkStart w:id="604" w:name="_Toc148535644"/>
      <w:r>
        <w:t>4.2.2.6</w:t>
      </w:r>
      <w:r>
        <w:tab/>
        <w:t>Nadrf_DataManagement_RetrievalSubscribe service operation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62863684" w14:textId="77777777" w:rsidR="00E9750A" w:rsidRDefault="00A16F12">
      <w:pPr>
        <w:pStyle w:val="50"/>
      </w:pPr>
      <w:bookmarkStart w:id="605" w:name="_Toc104546822"/>
      <w:bookmarkStart w:id="606" w:name="_Toc97034870"/>
      <w:bookmarkStart w:id="607" w:name="_Toc100939956"/>
      <w:bookmarkStart w:id="608" w:name="_Toc97037747"/>
      <w:bookmarkStart w:id="609" w:name="_Toc114134626"/>
      <w:bookmarkStart w:id="610" w:name="_Toc112937869"/>
      <w:bookmarkStart w:id="611" w:name="_Toc120681565"/>
      <w:bookmarkStart w:id="612" w:name="_Toc94020340"/>
      <w:bookmarkStart w:id="613" w:name="_Toc89426555"/>
      <w:bookmarkStart w:id="614" w:name="_Toc133434752"/>
      <w:bookmarkStart w:id="615" w:name="_Toc138693935"/>
      <w:bookmarkStart w:id="616" w:name="_Toc148535457"/>
      <w:bookmarkStart w:id="617" w:name="_Toc148535645"/>
      <w:r>
        <w:t>4.2.2.6.1</w:t>
      </w:r>
      <w:r>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51E66302" w14:textId="77777777" w:rsidR="00E9750A" w:rsidRDefault="00A16F12">
      <w:bookmarkStart w:id="618" w:name="_Toc104546823"/>
      <w:bookmarkStart w:id="619" w:name="_Toc100939957"/>
      <w:bookmarkStart w:id="620" w:name="_Toc97037748"/>
      <w:bookmarkStart w:id="621" w:name="_Toc94020341"/>
      <w:bookmarkStart w:id="622" w:name="_Toc97034871"/>
      <w:bookmarkStart w:id="623"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624" w:name="_Toc114134627"/>
      <w:bookmarkStart w:id="625" w:name="_Toc112937870"/>
      <w:bookmarkStart w:id="626" w:name="_Toc120681566"/>
      <w:bookmarkStart w:id="627" w:name="_Toc133434753"/>
      <w:bookmarkStart w:id="628" w:name="_Toc138693936"/>
      <w:bookmarkStart w:id="629" w:name="_Toc148535458"/>
      <w:bookmarkStart w:id="630" w:name="_Toc148535646"/>
      <w:r>
        <w:lastRenderedPageBreak/>
        <w:t>4.2.2.6.2</w:t>
      </w:r>
      <w:r>
        <w:tab/>
        <w:t>Requesting retrieval and subscription of data or analytics</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50pt" o:ole="">
            <v:imagedata r:id="rId24" o:title=""/>
          </v:shape>
          <o:OLEObject Type="Embed" ProgID="Visio.Drawing.15" ShapeID="_x0000_i1032" DrawAspect="Content" ObjectID="_175933333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2703AE93" w:rsidR="00E9750A" w:rsidRDefault="00A16F12">
      <w:r>
        <w:t>If an error occurs when processing the HTTP POST request, the ADRF shall send an HTTP error response as specified in clause 5.1.7.</w:t>
      </w:r>
    </w:p>
    <w:p w14:paraId="6EF4768F" w14:textId="77777777" w:rsidR="004C60A9" w:rsidRDefault="004C60A9" w:rsidP="004C60A9">
      <w:pPr>
        <w:pStyle w:val="EditorsNote"/>
        <w:overflowPunct w:val="0"/>
        <w:autoSpaceDE w:val="0"/>
        <w:autoSpaceDN w:val="0"/>
        <w:adjustRightInd w:val="0"/>
        <w:ind w:left="1559" w:hanging="1276"/>
        <w:textAlignment w:val="baseline"/>
        <w:rPr>
          <w:lang w:eastAsia="en-GB"/>
        </w:rPr>
      </w:pPr>
      <w:r>
        <w:rPr>
          <w:lang w:eastAsia="en-GB"/>
        </w:rPr>
        <w:t>Editor’s Note: How to ensure that the consumer to comply with the user consent when retrieving data from ADRF is FFS.</w:t>
      </w:r>
    </w:p>
    <w:p w14:paraId="1652B544" w14:textId="77777777" w:rsidR="00E9750A" w:rsidRDefault="00A16F12">
      <w:pPr>
        <w:pStyle w:val="41"/>
      </w:pPr>
      <w:bookmarkStart w:id="631" w:name="_Toc120681567"/>
      <w:bookmarkStart w:id="632" w:name="_Toc104546824"/>
      <w:bookmarkStart w:id="633" w:name="_Toc114134628"/>
      <w:bookmarkStart w:id="634" w:name="_Toc112937871"/>
      <w:bookmarkStart w:id="635" w:name="_Toc100939958"/>
      <w:bookmarkStart w:id="636" w:name="_Toc97034872"/>
      <w:bookmarkStart w:id="637" w:name="_Toc97037749"/>
      <w:bookmarkStart w:id="638" w:name="_Toc94020342"/>
      <w:bookmarkStart w:id="639" w:name="_Toc89426557"/>
      <w:bookmarkStart w:id="640" w:name="_Toc133434754"/>
      <w:bookmarkStart w:id="641" w:name="_Toc138693937"/>
      <w:bookmarkStart w:id="642" w:name="_Toc148535459"/>
      <w:bookmarkStart w:id="643" w:name="_Toc148535647"/>
      <w:r>
        <w:lastRenderedPageBreak/>
        <w:t>4.2.2.7</w:t>
      </w:r>
      <w:r>
        <w:tab/>
        <w:t>Nadrf_DataManagement_RetrievalUnsubscribe service operation</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7E009C69" w14:textId="77777777" w:rsidR="00E9750A" w:rsidRDefault="00A16F12">
      <w:pPr>
        <w:pStyle w:val="50"/>
      </w:pPr>
      <w:bookmarkStart w:id="644" w:name="_Toc94020343"/>
      <w:bookmarkStart w:id="645" w:name="_Toc89426558"/>
      <w:bookmarkStart w:id="646" w:name="_Toc97034873"/>
      <w:bookmarkStart w:id="647" w:name="_Toc112937872"/>
      <w:bookmarkStart w:id="648" w:name="_Toc100939959"/>
      <w:bookmarkStart w:id="649" w:name="_Toc97037750"/>
      <w:bookmarkStart w:id="650" w:name="_Toc104546825"/>
      <w:bookmarkStart w:id="651" w:name="_Toc114134629"/>
      <w:bookmarkStart w:id="652" w:name="_Toc120681568"/>
      <w:bookmarkStart w:id="653" w:name="_Toc133434755"/>
      <w:bookmarkStart w:id="654" w:name="_Toc138693938"/>
      <w:bookmarkStart w:id="655" w:name="_Toc148535460"/>
      <w:bookmarkStart w:id="656" w:name="_Toc148535648"/>
      <w:r>
        <w:t>4.2.2.7.1</w:t>
      </w:r>
      <w:r>
        <w:tab/>
        <w:t>General</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657" w:name="_Toc112937873"/>
      <w:bookmarkStart w:id="658" w:name="_Toc97037751"/>
      <w:bookmarkStart w:id="659" w:name="_Toc97034874"/>
      <w:bookmarkStart w:id="660" w:name="_Toc94020344"/>
      <w:bookmarkStart w:id="661" w:name="_Toc104546826"/>
      <w:bookmarkStart w:id="662" w:name="_Toc100939960"/>
      <w:bookmarkStart w:id="663" w:name="_Toc120681569"/>
      <w:bookmarkStart w:id="664" w:name="_Toc114134630"/>
      <w:bookmarkStart w:id="665" w:name="_Toc89426559"/>
      <w:bookmarkStart w:id="666" w:name="_Toc133434756"/>
      <w:bookmarkStart w:id="667" w:name="_Toc138693939"/>
      <w:bookmarkStart w:id="668" w:name="_Toc148535461"/>
      <w:bookmarkStart w:id="669" w:name="_Toc148535649"/>
      <w:r>
        <w:t>4.2.2.7.2</w:t>
      </w:r>
      <w:r>
        <w:tab/>
        <w:t>Requesting removal of retrieval subscription for data or analytics</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50pt" o:ole="">
            <v:imagedata r:id="rId26" o:title=""/>
          </v:shape>
          <o:OLEObject Type="Embed" ProgID="Visio.Drawing.15" ShapeID="_x0000_i1033" DrawAspect="Content" ObjectID="_175933333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670" w:name="_Toc89426560"/>
      <w:bookmarkStart w:id="671" w:name="_Toc94020345"/>
      <w:bookmarkStart w:id="672" w:name="_Toc97034875"/>
      <w:bookmarkStart w:id="673" w:name="_Toc97037752"/>
      <w:bookmarkStart w:id="674" w:name="_Toc100939961"/>
      <w:bookmarkStart w:id="675" w:name="_Toc104546827"/>
      <w:bookmarkStart w:id="676" w:name="_Toc112937874"/>
      <w:bookmarkStart w:id="677" w:name="_Toc114134631"/>
      <w:bookmarkStart w:id="678" w:name="_Toc120681570"/>
      <w:bookmarkStart w:id="679" w:name="_Toc133434757"/>
      <w:bookmarkStart w:id="680" w:name="_Toc138693940"/>
      <w:bookmarkStart w:id="681" w:name="_Toc148535462"/>
      <w:bookmarkStart w:id="682" w:name="_Toc148535650"/>
      <w:r>
        <w:t>4.2.2.8</w:t>
      </w:r>
      <w:r>
        <w:tab/>
        <w:t>Nadrf_DataManagement_RetrievalNotify service operation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57B7D282" w14:textId="77777777" w:rsidR="00E9750A" w:rsidRDefault="00A16F12">
      <w:pPr>
        <w:pStyle w:val="50"/>
      </w:pPr>
      <w:bookmarkStart w:id="683" w:name="_Toc89426561"/>
      <w:bookmarkStart w:id="684" w:name="_Toc94020346"/>
      <w:bookmarkStart w:id="685" w:name="_Toc97034876"/>
      <w:bookmarkStart w:id="686" w:name="_Toc97037753"/>
      <w:bookmarkStart w:id="687" w:name="_Toc100939962"/>
      <w:bookmarkStart w:id="688" w:name="_Toc104546828"/>
      <w:bookmarkStart w:id="689" w:name="_Toc112937875"/>
      <w:bookmarkStart w:id="690" w:name="_Toc114134632"/>
      <w:bookmarkStart w:id="691" w:name="_Toc120681571"/>
      <w:bookmarkStart w:id="692" w:name="_Toc133434758"/>
      <w:bookmarkStart w:id="693" w:name="_Toc138693941"/>
      <w:bookmarkStart w:id="694" w:name="_Toc148535463"/>
      <w:bookmarkStart w:id="695" w:name="_Toc148535651"/>
      <w:r>
        <w:t>4.2.2.8.1</w:t>
      </w:r>
      <w: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1E121D19" w14:textId="77777777" w:rsidR="00B22446" w:rsidRDefault="00B22446" w:rsidP="00B22446">
      <w:bookmarkStart w:id="696" w:name="_Toc89426562"/>
      <w:bookmarkStart w:id="697" w:name="_Toc94020347"/>
      <w:bookmarkStart w:id="698" w:name="_Toc97034877"/>
      <w:bookmarkStart w:id="699" w:name="_Toc97037754"/>
      <w:bookmarkStart w:id="700" w:name="_Toc100939963"/>
      <w:bookmarkStart w:id="701" w:name="_Toc104546829"/>
      <w:bookmarkStart w:id="702" w:name="_Toc112937876"/>
      <w:bookmarkStart w:id="703" w:name="_Toc114134633"/>
      <w:bookmarkStart w:id="704" w:name="_Toc120681572"/>
      <w:bookmarkStart w:id="705"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06" w:name="_Toc138693942"/>
      <w:bookmarkStart w:id="707" w:name="_Toc148535464"/>
      <w:bookmarkStart w:id="708" w:name="_Toc148535652"/>
      <w:r>
        <w:t>4.2.2.8.2</w:t>
      </w:r>
      <w:r>
        <w:tab/>
        <w:t>Notification about subscribed data or analytics</w:t>
      </w:r>
      <w:bookmarkEnd w:id="696"/>
      <w:bookmarkEnd w:id="697"/>
      <w:bookmarkEnd w:id="698"/>
      <w:bookmarkEnd w:id="699"/>
      <w:bookmarkEnd w:id="700"/>
      <w:bookmarkEnd w:id="701"/>
      <w:bookmarkEnd w:id="702"/>
      <w:bookmarkEnd w:id="703"/>
      <w:bookmarkEnd w:id="704"/>
      <w:bookmarkEnd w:id="705"/>
      <w:bookmarkEnd w:id="706"/>
      <w:bookmarkEnd w:id="707"/>
      <w:bookmarkEnd w:id="70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50pt" o:ole="">
            <v:imagedata r:id="rId28" o:title=""/>
          </v:shape>
          <o:OLEObject Type="Embed" ProgID="Visio.Drawing.15" ShapeID="_x0000_i1034" DrawAspect="Content" ObjectID="_175933333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09" w:name="_Toc89426563"/>
      <w:bookmarkStart w:id="710" w:name="_Toc94020348"/>
      <w:bookmarkStart w:id="711" w:name="_Toc97034878"/>
      <w:bookmarkStart w:id="712" w:name="_Toc97037755"/>
      <w:bookmarkStart w:id="713" w:name="_Toc100939964"/>
      <w:bookmarkStart w:id="714" w:name="_Toc104546830"/>
      <w:bookmarkStart w:id="715" w:name="_Toc112937877"/>
      <w:bookmarkStart w:id="716" w:name="_Toc114134634"/>
      <w:bookmarkStart w:id="717"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4.2.2.8.3</w:t>
      </w:r>
      <w:r w:rsidRPr="006C7DEC">
        <w:rPr>
          <w:rFonts w:ascii="Arial" w:hAnsi="Arial"/>
          <w:sz w:val="22"/>
        </w:rPr>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6C7DEC">
      <w:pPr>
        <w:keepNext/>
        <w:keepLines/>
        <w:spacing w:before="60"/>
        <w:jc w:val="center"/>
        <w:rPr>
          <w:rFonts w:ascii="Arial" w:hAnsi="Arial"/>
          <w:b/>
          <w:lang w:eastAsia="zh-CN"/>
        </w:rPr>
      </w:pPr>
      <w:r w:rsidRPr="006C7DEC">
        <w:rPr>
          <w:rFonts w:ascii="Arial" w:hAnsi="Arial"/>
          <w:b/>
        </w:rPr>
        <w:object w:dxaOrig="10128" w:dyaOrig="3312" w14:anchorId="069007C6">
          <v:shape id="_x0000_i1035" type="#_x0000_t75" style="width:506.4pt;height:166.8pt" o:ole="">
            <v:imagedata r:id="rId30" o:title=""/>
          </v:shape>
          <o:OLEObject Type="Embed" ProgID="Visio.Drawing.15" ShapeID="_x0000_i1035" DrawAspect="Content" ObjectID="_1759333335" r:id="rId31"/>
        </w:object>
      </w:r>
    </w:p>
    <w:p w14:paraId="30167773" w14:textId="77777777" w:rsidR="006C7DEC" w:rsidRPr="006C7DEC" w:rsidRDefault="006C7DEC" w:rsidP="006C7DEC">
      <w:pPr>
        <w:keepLines/>
        <w:spacing w:after="240"/>
        <w:jc w:val="center"/>
        <w:rPr>
          <w:rFonts w:ascii="Arial" w:hAnsi="Arial"/>
          <w:b/>
        </w:rPr>
      </w:pPr>
      <w:r w:rsidRPr="006C7DEC">
        <w:rPr>
          <w:rFonts w:ascii="Arial" w:hAnsi="Arial"/>
          <w:b/>
        </w:rPr>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6C7DEC">
      <w:pPr>
        <w:ind w:left="568" w:hanging="284"/>
      </w:pPr>
      <w:r w:rsidRPr="006C7DEC">
        <w:t>-</w:t>
      </w:r>
      <w:r w:rsidRPr="006C7DEC">
        <w:tab/>
        <w:t>a notification correlation identifier within the "delNotifCorrId" attribute;</w:t>
      </w:r>
    </w:p>
    <w:p w14:paraId="701E532C" w14:textId="77777777" w:rsidR="006C7DEC" w:rsidRPr="006C7DEC" w:rsidRDefault="006C7DEC" w:rsidP="006C7DEC">
      <w:pPr>
        <w:ind w:left="568" w:hanging="284"/>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718" w:name="_Toc133434760"/>
      <w:bookmarkStart w:id="719" w:name="_Toc138693943"/>
      <w:bookmarkStart w:id="720" w:name="_Toc148535465"/>
      <w:bookmarkStart w:id="721" w:name="_Toc148535653"/>
      <w:r>
        <w:lastRenderedPageBreak/>
        <w:t>4.2.2.9</w:t>
      </w:r>
      <w:r>
        <w:tab/>
        <w:t>Nadrf_DataManagement_Delete service operation</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7AE124AC" w14:textId="77777777" w:rsidR="00E9750A" w:rsidRDefault="00A16F12">
      <w:pPr>
        <w:pStyle w:val="50"/>
      </w:pPr>
      <w:bookmarkStart w:id="722" w:name="_Toc89426564"/>
      <w:bookmarkStart w:id="723" w:name="_Toc94020349"/>
      <w:bookmarkStart w:id="724" w:name="_Toc97034879"/>
      <w:bookmarkStart w:id="725" w:name="_Toc97037756"/>
      <w:bookmarkStart w:id="726" w:name="_Toc100939965"/>
      <w:bookmarkStart w:id="727" w:name="_Toc104546831"/>
      <w:bookmarkStart w:id="728" w:name="_Toc112937878"/>
      <w:bookmarkStart w:id="729" w:name="_Toc114134635"/>
      <w:bookmarkStart w:id="730" w:name="_Toc120681574"/>
      <w:bookmarkStart w:id="731" w:name="_Toc133434761"/>
      <w:bookmarkStart w:id="732" w:name="_Toc138693944"/>
      <w:bookmarkStart w:id="733" w:name="_Toc148535466"/>
      <w:bookmarkStart w:id="734" w:name="_Toc148535654"/>
      <w:r>
        <w:t>4.2.2.9.1</w:t>
      </w:r>
      <w:r>
        <w:tab/>
        <w:t>General</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A48D96A" w14:textId="77777777" w:rsidR="00E9750A" w:rsidRDefault="00A16F12">
      <w:bookmarkStart w:id="735" w:name="_Hlk83722130"/>
      <w:r>
        <w:t>The Nadrf_DataManagement_Delete service operation is used by an NF service consumer to delete stored data or analytics.</w:t>
      </w:r>
      <w:bookmarkEnd w:id="735"/>
    </w:p>
    <w:p w14:paraId="47C985F5" w14:textId="77777777" w:rsidR="00E9750A" w:rsidRDefault="00A16F12">
      <w:pPr>
        <w:pStyle w:val="50"/>
      </w:pPr>
      <w:bookmarkStart w:id="736" w:name="_Toc89426565"/>
      <w:bookmarkStart w:id="737" w:name="_Toc94020350"/>
      <w:bookmarkStart w:id="738" w:name="_Toc97034880"/>
      <w:bookmarkStart w:id="739" w:name="_Toc97037757"/>
      <w:bookmarkStart w:id="740" w:name="_Toc100939966"/>
      <w:bookmarkStart w:id="741" w:name="_Toc104546832"/>
      <w:bookmarkStart w:id="742" w:name="_Toc112937879"/>
      <w:bookmarkStart w:id="743" w:name="_Toc114134636"/>
      <w:bookmarkStart w:id="744" w:name="_Toc120681575"/>
      <w:bookmarkStart w:id="745" w:name="_Toc133434762"/>
      <w:bookmarkStart w:id="746" w:name="_Toc138693945"/>
      <w:bookmarkStart w:id="747" w:name="_Toc148535467"/>
      <w:bookmarkStart w:id="748" w:name="_Toc148535655"/>
      <w:r>
        <w:t>4.2.2.9.2</w:t>
      </w:r>
      <w:r>
        <w:tab/>
        <w:t>Requesting removal of stored data or analytics</w:t>
      </w:r>
      <w:bookmarkEnd w:id="736"/>
      <w:bookmarkEnd w:id="737"/>
      <w:bookmarkEnd w:id="738"/>
      <w:bookmarkEnd w:id="739"/>
      <w:bookmarkEnd w:id="740"/>
      <w:bookmarkEnd w:id="741"/>
      <w:bookmarkEnd w:id="742"/>
      <w:bookmarkEnd w:id="743"/>
      <w:bookmarkEnd w:id="744"/>
      <w:bookmarkEnd w:id="745"/>
      <w:bookmarkEnd w:id="746"/>
      <w:bookmarkEnd w:id="747"/>
      <w:bookmarkEnd w:id="748"/>
    </w:p>
    <w:bookmarkEnd w:id="437"/>
    <w:bookmarkEnd w:id="438"/>
    <w:bookmarkEnd w:id="439"/>
    <w:bookmarkEnd w:id="440"/>
    <w:bookmarkEnd w:id="441"/>
    <w:p w14:paraId="1924E8AA" w14:textId="77777777" w:rsidR="00E9750A" w:rsidRDefault="00A16F12">
      <w:r>
        <w:t xml:space="preserve">Figure 4.2.2.9.2-1 shows a scenario </w:t>
      </w:r>
      <w:bookmarkStart w:id="749" w:name="_Hlk83722186"/>
      <w:r>
        <w:t>where the NF service consumer sends a request to the ADRF to</w:t>
      </w:r>
      <w:bookmarkEnd w:id="749"/>
      <w:r>
        <w:t xml:space="preserve"> delete stored data or analytics.</w:t>
      </w:r>
    </w:p>
    <w:bookmarkStart w:id="750" w:name="_Hlk83638051"/>
    <w:p w14:paraId="37FE815F" w14:textId="77777777" w:rsidR="00E9750A" w:rsidRDefault="00A16F12">
      <w:pPr>
        <w:pStyle w:val="TH"/>
        <w:rPr>
          <w:lang w:eastAsia="zh-CN"/>
        </w:rPr>
      </w:pPr>
      <w:r>
        <w:object w:dxaOrig="9108" w:dyaOrig="2988" w14:anchorId="5B392AE8">
          <v:shape id="_x0000_i1036" type="#_x0000_t75" style="width:456pt;height:150pt" o:ole="">
            <v:imagedata r:id="rId32" o:title=""/>
          </v:shape>
          <o:OLEObject Type="Embed" ProgID="Visio.Drawing.15" ShapeID="_x0000_i1036" DrawAspect="Content" ObjectID="_1759333336" r:id="rId33"/>
        </w:object>
      </w:r>
      <w:bookmarkEnd w:id="750"/>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51" w:name="_Hlk83722371"/>
      <w:r>
        <w:t>representing an "Individual ADRF Data Store Record" resource, as shown in figure 4.2.2.9.2-1, step 1,</w:t>
      </w:r>
      <w:bookmarkEnd w:id="75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752" w:name="_Toc97034881"/>
      <w:bookmarkStart w:id="753" w:name="_Toc97037758"/>
      <w:bookmarkStart w:id="754" w:name="_Toc100939967"/>
      <w:bookmarkStart w:id="755" w:name="_Toc104546833"/>
      <w:bookmarkStart w:id="756" w:name="_Toc112937880"/>
      <w:bookmarkStart w:id="757" w:name="_Toc114134637"/>
      <w:bookmarkStart w:id="758" w:name="_Toc120681576"/>
      <w:bookmarkStart w:id="759" w:name="_Toc133434763"/>
      <w:bookmarkStart w:id="760" w:name="_Toc138693946"/>
      <w:bookmarkStart w:id="761" w:name="_Toc148535468"/>
      <w:bookmarkStart w:id="762" w:name="_Toc148535656"/>
      <w:bookmarkEnd w:id="442"/>
      <w:bookmarkEnd w:id="443"/>
      <w:bookmarkEnd w:id="444"/>
      <w:bookmarkEnd w:id="445"/>
      <w:bookmarkEnd w:id="446"/>
      <w:bookmarkEnd w:id="447"/>
      <w:bookmarkEnd w:id="448"/>
      <w:r>
        <w:t>4.2.2.9.3</w:t>
      </w:r>
      <w:r>
        <w:tab/>
        <w:t>Requesting removal of stored data or analytics using data or analytics specification</w:t>
      </w:r>
      <w:bookmarkEnd w:id="752"/>
      <w:bookmarkEnd w:id="753"/>
      <w:bookmarkEnd w:id="754"/>
      <w:bookmarkEnd w:id="755"/>
      <w:bookmarkEnd w:id="756"/>
      <w:bookmarkEnd w:id="757"/>
      <w:bookmarkEnd w:id="758"/>
      <w:bookmarkEnd w:id="759"/>
      <w:bookmarkEnd w:id="760"/>
      <w:bookmarkEnd w:id="761"/>
      <w:bookmarkEnd w:id="762"/>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4pt;height:150.6pt" o:ole="">
            <v:imagedata r:id="rId34" o:title=""/>
          </v:shape>
          <o:OLEObject Type="Embed" ProgID="Visio.Drawing.15" ShapeID="_x0000_i1037" DrawAspect="Content" ObjectID="_1759333337"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763" w:name="_Toc148535469"/>
      <w:bookmarkStart w:id="764" w:name="_Toc148535657"/>
      <w:r>
        <w:t>4.3</w:t>
      </w:r>
      <w:r>
        <w:tab/>
        <w:t>Nadrf_ MLModelManagement Service</w:t>
      </w:r>
      <w:bookmarkEnd w:id="763"/>
      <w:bookmarkEnd w:id="764"/>
    </w:p>
    <w:p w14:paraId="73738A6F" w14:textId="77777777" w:rsidR="00356552" w:rsidRDefault="00356552" w:rsidP="00356552">
      <w:pPr>
        <w:pStyle w:val="31"/>
      </w:pPr>
      <w:bookmarkStart w:id="765" w:name="_Toc148535470"/>
      <w:bookmarkStart w:id="766" w:name="_Toc148535658"/>
      <w:r>
        <w:t>4.3.1</w:t>
      </w:r>
      <w:r>
        <w:tab/>
        <w:t>Service Description</w:t>
      </w:r>
      <w:bookmarkEnd w:id="765"/>
      <w:bookmarkEnd w:id="766"/>
    </w:p>
    <w:p w14:paraId="3292B9AA" w14:textId="77777777" w:rsidR="00356552" w:rsidRDefault="00356552" w:rsidP="00356552">
      <w:pPr>
        <w:pStyle w:val="41"/>
      </w:pPr>
      <w:bookmarkStart w:id="767" w:name="_Toc148535471"/>
      <w:bookmarkStart w:id="768" w:name="_Toc148535659"/>
      <w:r>
        <w:t>4.3.</w:t>
      </w:r>
      <w:r>
        <w:rPr>
          <w:lang w:eastAsia="zh-CN"/>
        </w:rPr>
        <w:t>1.1</w:t>
      </w:r>
      <w:r>
        <w:tab/>
      </w:r>
      <w:r>
        <w:rPr>
          <w:lang w:eastAsia="zh-CN"/>
        </w:rPr>
        <w:t>Overview</w:t>
      </w:r>
      <w:bookmarkEnd w:id="767"/>
      <w:bookmarkEnd w:id="768"/>
    </w:p>
    <w:p w14:paraId="41E9739E" w14:textId="77777777" w:rsidR="00356552" w:rsidRDefault="00356552" w:rsidP="00356552">
      <w:r>
        <w:t>The Nadrf_ MLModelManagement service as defined in 3GPP TS 23.</w:t>
      </w:r>
      <w:r>
        <w:rPr>
          <w:lang w:eastAsia="zh-CN"/>
        </w:rPr>
        <w:t>288</w:t>
      </w:r>
      <w:r>
        <w:t> [</w:t>
      </w:r>
      <w:r>
        <w:rPr>
          <w:lang w:eastAsia="zh-CN"/>
        </w:rPr>
        <w:t>14</w:t>
      </w:r>
      <w:r>
        <w:t>], is provided by the Analytics Data Repository Function (ADRF).</w:t>
      </w:r>
    </w:p>
    <w:p w14:paraId="34054B77" w14:textId="77777777" w:rsidR="00356552" w:rsidRDefault="00356552" w:rsidP="00356552">
      <w:r>
        <w:t>This service:</w:t>
      </w:r>
    </w:p>
    <w:p w14:paraId="4A2CF09E" w14:textId="77777777" w:rsidR="00356552" w:rsidRDefault="00356552" w:rsidP="00356552">
      <w:pPr>
        <w:ind w:left="568" w:hanging="284"/>
      </w:pPr>
      <w:r>
        <w:t>-</w:t>
      </w:r>
      <w:r>
        <w:tab/>
        <w:t>allows NF consumers to</w:t>
      </w:r>
      <w:r>
        <w:rPr>
          <w:lang w:eastAsia="ja-JP"/>
        </w:rPr>
        <w:t xml:space="preserve"> store ML model(s) in the ADRF</w:t>
      </w:r>
      <w:r>
        <w:t xml:space="preserve">; </w:t>
      </w:r>
    </w:p>
    <w:p w14:paraId="3917B5D1" w14:textId="77777777" w:rsidR="00356552" w:rsidRDefault="00356552" w:rsidP="00356552">
      <w:pPr>
        <w:pStyle w:val="B1"/>
        <w:rPr>
          <w:lang w:eastAsia="ja-JP"/>
        </w:rPr>
      </w:pPr>
      <w:r>
        <w:t>-</w:t>
      </w:r>
      <w:r>
        <w:tab/>
        <w:t>allows NF consumers to</w:t>
      </w:r>
      <w:r>
        <w:rPr>
          <w:lang w:eastAsia="ja-JP"/>
        </w:rPr>
        <w:t xml:space="preserve"> retrieve ML model(s) from an ADRF;</w:t>
      </w:r>
      <w:r>
        <w:t xml:space="preserve"> and</w:t>
      </w:r>
      <w:r>
        <w:rPr>
          <w:lang w:eastAsia="ja-JP"/>
        </w:rPr>
        <w:t xml:space="preserve"> </w:t>
      </w:r>
    </w:p>
    <w:p w14:paraId="5DA6D34A" w14:textId="77777777" w:rsidR="00356552" w:rsidRDefault="00356552" w:rsidP="00356552">
      <w:pPr>
        <w:pStyle w:val="B1"/>
      </w:pPr>
      <w:r>
        <w:rPr>
          <w:lang w:eastAsia="ja-JP"/>
        </w:rPr>
        <w:t>-</w:t>
      </w:r>
      <w:r>
        <w:rPr>
          <w:lang w:eastAsia="ja-JP"/>
        </w:rPr>
        <w:tab/>
      </w:r>
      <w:r>
        <w:t>allows NF consumers to</w:t>
      </w:r>
      <w:r>
        <w:rPr>
          <w:lang w:eastAsia="ja-JP"/>
        </w:rPr>
        <w:t xml:space="preserve"> delete ML model(s) from an ADRF</w:t>
      </w:r>
      <w:r>
        <w:t>.</w:t>
      </w:r>
    </w:p>
    <w:p w14:paraId="640498D8" w14:textId="77777777" w:rsidR="00356552" w:rsidRDefault="00356552" w:rsidP="00356552">
      <w:pPr>
        <w:pStyle w:val="41"/>
      </w:pPr>
      <w:bookmarkStart w:id="769" w:name="_Toc148535472"/>
      <w:bookmarkStart w:id="770" w:name="_Toc148535660"/>
      <w:r>
        <w:t>4.3.1.2</w:t>
      </w:r>
      <w:r>
        <w:tab/>
        <w:t>Service Architecture</w:t>
      </w:r>
      <w:bookmarkEnd w:id="769"/>
      <w:bookmarkEnd w:id="7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lastRenderedPageBreak/>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356552" w:rsidP="00356552">
      <w:pPr>
        <w:pStyle w:val="TH"/>
        <w:rPr>
          <w:lang w:val="en-US" w:eastAsia="zh-CN"/>
        </w:rPr>
      </w:pPr>
      <w:r>
        <w:rPr>
          <w:rFonts w:eastAsia="宋体"/>
        </w:rPr>
        <w:object w:dxaOrig="4800" w:dyaOrig="2160" w14:anchorId="7C62DBD3">
          <v:shape id="_x0000_i1038" type="#_x0000_t75" style="width:240pt;height:108pt" o:ole="">
            <v:imagedata r:id="rId36" o:title=""/>
          </v:shape>
          <o:OLEObject Type="Embed" ProgID="Visio.Drawing.15" ShapeID="_x0000_i1038" DrawAspect="Content" ObjectID="_1759333338"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356552" w:rsidP="00356552">
      <w:pPr>
        <w:pStyle w:val="TH"/>
        <w:rPr>
          <w:b w:val="0"/>
          <w:lang w:val="en-US" w:eastAsia="zh-CN"/>
        </w:rPr>
      </w:pPr>
      <w:r>
        <w:rPr>
          <w:rFonts w:eastAsia="宋体"/>
        </w:rPr>
        <w:object w:dxaOrig="5292" w:dyaOrig="2400" w14:anchorId="77982CA7">
          <v:shape id="_x0000_i1039" type="#_x0000_t75" style="width:264.6pt;height:120pt" o:ole="">
            <v:imagedata r:id="rId38" o:title=""/>
          </v:shape>
          <o:OLEObject Type="Embed" ProgID="Visio.Drawing.15" ShapeID="_x0000_i1039" DrawAspect="Content" ObjectID="_1759333339"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771" w:name="_Toc148535473"/>
      <w:bookmarkStart w:id="772" w:name="_Toc148535661"/>
      <w:r>
        <w:rPr>
          <w:lang w:val="en-US"/>
        </w:rPr>
        <w:t>4.3.</w:t>
      </w:r>
      <w:r>
        <w:rPr>
          <w:lang w:val="en-US" w:eastAsia="zh-CN"/>
        </w:rPr>
        <w:t>1.3</w:t>
      </w:r>
      <w:r>
        <w:rPr>
          <w:lang w:val="en-US"/>
        </w:rPr>
        <w:tab/>
        <w:t>Network Functions</w:t>
      </w:r>
      <w:bookmarkEnd w:id="771"/>
      <w:bookmarkEnd w:id="772"/>
    </w:p>
    <w:p w14:paraId="27896FDA" w14:textId="77777777" w:rsidR="00356552" w:rsidRDefault="00356552" w:rsidP="00356552">
      <w:pPr>
        <w:pStyle w:val="50"/>
        <w:rPr>
          <w:lang w:eastAsia="zh-CN"/>
        </w:rPr>
      </w:pPr>
      <w:bookmarkStart w:id="773" w:name="_Toc148535474"/>
      <w:bookmarkStart w:id="774" w:name="_Toc148535662"/>
      <w:r>
        <w:t>4.3.</w:t>
      </w:r>
      <w:r>
        <w:rPr>
          <w:lang w:eastAsia="zh-CN"/>
        </w:rPr>
        <w:t>1.3.1</w:t>
      </w:r>
      <w:r>
        <w:tab/>
        <w:t>Analytics Data Repository Function (ADRF)</w:t>
      </w:r>
      <w:bookmarkEnd w:id="773"/>
      <w:bookmarkEnd w:id="774"/>
    </w:p>
    <w:p w14:paraId="5E94B4E4" w14:textId="77777777" w:rsidR="00356552" w:rsidRDefault="00356552" w:rsidP="00356552">
      <w:r>
        <w:t xml:space="preserve">The Analytics Data Repository Function (ADRF) provides the functionality to allow NF consumers to </w:t>
      </w:r>
      <w:r>
        <w:rPr>
          <w:lang w:eastAsia="ja-JP"/>
        </w:rPr>
        <w:t>store, retrieve, and remove ML model(s) or ML model address(es) from the ADRF</w:t>
      </w:r>
      <w:r>
        <w:t>.</w:t>
      </w:r>
    </w:p>
    <w:p w14:paraId="09EC7F99" w14:textId="77777777" w:rsidR="00356552" w:rsidRDefault="00356552" w:rsidP="00356552">
      <w:pPr>
        <w:pStyle w:val="50"/>
        <w:rPr>
          <w:lang w:eastAsia="zh-CN"/>
        </w:rPr>
      </w:pPr>
      <w:bookmarkStart w:id="775" w:name="_Toc148535475"/>
      <w:bookmarkStart w:id="776" w:name="_Toc148535663"/>
      <w:r>
        <w:t>4.3.</w:t>
      </w:r>
      <w:r>
        <w:rPr>
          <w:lang w:eastAsia="zh-CN"/>
        </w:rPr>
        <w:t>1.3.2</w:t>
      </w:r>
      <w:r>
        <w:tab/>
      </w:r>
      <w:r>
        <w:rPr>
          <w:lang w:eastAsia="zh-CN"/>
        </w:rPr>
        <w:t>NF Service Consumers</w:t>
      </w:r>
      <w:bookmarkEnd w:id="775"/>
      <w:bookmarkEnd w:id="776"/>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777" w:name="_Toc148535476"/>
      <w:bookmarkStart w:id="778" w:name="_Toc148535664"/>
      <w:r>
        <w:lastRenderedPageBreak/>
        <w:t>4.3.2</w:t>
      </w:r>
      <w:r>
        <w:tab/>
        <w:t>Service Operations</w:t>
      </w:r>
      <w:bookmarkEnd w:id="777"/>
      <w:bookmarkEnd w:id="778"/>
    </w:p>
    <w:p w14:paraId="7C9BC013" w14:textId="77777777" w:rsidR="00356552" w:rsidRDefault="00356552" w:rsidP="00356552">
      <w:pPr>
        <w:pStyle w:val="41"/>
      </w:pPr>
      <w:bookmarkStart w:id="779" w:name="_Toc148535477"/>
      <w:bookmarkStart w:id="780" w:name="_Toc148535665"/>
      <w:r>
        <w:t>4.3.2.1</w:t>
      </w:r>
      <w:r>
        <w:tab/>
        <w:t>Introduction</w:t>
      </w:r>
      <w:bookmarkEnd w:id="779"/>
      <w:bookmarkEnd w:id="78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781" w:name="_Toc148535478"/>
      <w:bookmarkStart w:id="782" w:name="_Toc148535666"/>
      <w:r>
        <w:t>4.3.2.2</w:t>
      </w:r>
      <w:r>
        <w:tab/>
        <w:t>Nadrf_</w:t>
      </w:r>
      <w:bookmarkStart w:id="783" w:name="_Hlk138939161"/>
      <w:r>
        <w:t>MLModelManagement</w:t>
      </w:r>
      <w:bookmarkEnd w:id="783"/>
      <w:r>
        <w:t>_StorageRequest service operation</w:t>
      </w:r>
      <w:bookmarkEnd w:id="781"/>
      <w:bookmarkEnd w:id="782"/>
    </w:p>
    <w:p w14:paraId="64079C9A" w14:textId="77777777" w:rsidR="00356552" w:rsidRDefault="00356552" w:rsidP="00356552">
      <w:pPr>
        <w:pStyle w:val="50"/>
      </w:pPr>
      <w:bookmarkStart w:id="784" w:name="_Toc148535479"/>
      <w:bookmarkStart w:id="785" w:name="_Toc148535667"/>
      <w:r>
        <w:t>4.3.2.2.1</w:t>
      </w:r>
      <w:r>
        <w:tab/>
        <w:t>General</w:t>
      </w:r>
      <w:bookmarkEnd w:id="784"/>
      <w:bookmarkEnd w:id="785"/>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50"/>
      </w:pPr>
      <w:bookmarkStart w:id="786" w:name="_Toc148535480"/>
      <w:bookmarkStart w:id="787" w:name="_Toc148535668"/>
      <w:r>
        <w:t>4.3.2.2.2</w:t>
      </w:r>
      <w:r>
        <w:tab/>
        <w:t>Request Storage of ML model(s)</w:t>
      </w:r>
      <w:bookmarkEnd w:id="786"/>
      <w:bookmarkEnd w:id="78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356552" w:rsidP="00356552">
      <w:pPr>
        <w:pStyle w:val="TH"/>
        <w:rPr>
          <w:lang w:eastAsia="zh-CN"/>
        </w:rPr>
      </w:pPr>
      <w:r>
        <w:rPr>
          <w:rFonts w:eastAsia="宋体"/>
        </w:rPr>
        <w:object w:dxaOrig="10116" w:dyaOrig="3336" w14:anchorId="23F5FE60">
          <v:shape id="_x0000_i1040" type="#_x0000_t75" style="width:505.2pt;height:167.4pt" o:ole="">
            <v:imagedata r:id="rId40" o:title=""/>
          </v:shape>
          <o:OLEObject Type="Embed" ProgID="Visio.Drawing.15" ShapeID="_x0000_i1040" DrawAspect="Content" ObjectID="_1759333340" r:id="rId41"/>
        </w:object>
      </w:r>
    </w:p>
    <w:p w14:paraId="11E0B0CE" w14:textId="77777777" w:rsidR="00356552" w:rsidRDefault="00356552" w:rsidP="00356552">
      <w:pPr>
        <w:pStyle w:val="TF"/>
      </w:pPr>
      <w:r>
        <w:t>Figure 4.3.2.2.2-1: NF service consumer requesting to store ML model(s)</w:t>
      </w:r>
    </w:p>
    <w:p w14:paraId="2770ED01" w14:textId="5947AB01" w:rsidR="006225F9" w:rsidRDefault="006225F9" w:rsidP="006225F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If the MLModelInfo data structure is provided, the unique ML model identifier within the "modelUniqueId" attribute, the address of the ML model within the "mlFileAddr" attribute, and the storage size required for each of the ML model(s) in the "mlStorageSize" attribute shall be included. If the MLModel data structure is provided, the unique ML model identifier within the "modelUniqueId" attribute and the ML model within the "mlModel" attribute shall be included.</w:t>
      </w:r>
    </w:p>
    <w:p w14:paraId="2CD64A07" w14:textId="77777777" w:rsidR="00356552" w:rsidRDefault="00356552" w:rsidP="00356552">
      <w:r>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lastRenderedPageBreak/>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5B80A3CE" w14:textId="2D7819CF" w:rsidR="004C60A9" w:rsidRDefault="004C60A9" w:rsidP="004C60A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The ADRF shall include the MLModelInfo data structure in the "mlModelInfo" attribute with the unique ML model identifier in the "modelUniqueId" attribute, the ML model address in "mlFileAddr" attribute, the storage size of the ML model in the "mlStorageSize" attribute and the allowed NF consumer list for the ML model in the "allowConsumerList" attribute within the HTTP POST response. The ADRF may include a Location HTTP header field. The Location header field shall contain the URI of the created record i.e. "{apiRoot}/nadrf- mlmodelmanagement/&lt;apiVersion&gt;/mlmodel-store-records/{storeTransId}".</w:t>
      </w:r>
    </w:p>
    <w:p w14:paraId="12DBCCBE" w14:textId="77777777" w:rsidR="00356552" w:rsidRDefault="00356552" w:rsidP="00356552">
      <w:r>
        <w:t>If an error occurs when processing the HTTP POST request, the ADRF shall send an HTTP error response as specified in clause 5.2.6.</w:t>
      </w:r>
    </w:p>
    <w:p w14:paraId="7F791BC2" w14:textId="77777777" w:rsidR="004C60A9" w:rsidRDefault="004C60A9" w:rsidP="004C60A9">
      <w:pPr>
        <w:pStyle w:val="41"/>
      </w:pPr>
      <w:bookmarkStart w:id="788" w:name="_Toc148535481"/>
      <w:bookmarkStart w:id="789" w:name="_Toc148535669"/>
      <w:r>
        <w:t>4.3.2.3</w:t>
      </w:r>
      <w:r>
        <w:tab/>
        <w:t>Nadrf_MLModelManagement_RetrievalRequest service operation</w:t>
      </w:r>
      <w:bookmarkEnd w:id="788"/>
      <w:bookmarkEnd w:id="789"/>
    </w:p>
    <w:p w14:paraId="642AE5A6" w14:textId="77777777" w:rsidR="004C60A9" w:rsidRDefault="004C60A9" w:rsidP="004C60A9">
      <w:pPr>
        <w:pStyle w:val="50"/>
      </w:pPr>
      <w:bookmarkStart w:id="790" w:name="_Toc148535482"/>
      <w:bookmarkStart w:id="791" w:name="_Toc148535670"/>
      <w:r>
        <w:t>4.3.2.3.1</w:t>
      </w:r>
      <w:r>
        <w:tab/>
        <w:t>General</w:t>
      </w:r>
      <w:bookmarkEnd w:id="790"/>
      <w:bookmarkEnd w:id="791"/>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792" w:name="_Toc148535483"/>
      <w:bookmarkStart w:id="793" w:name="_Toc148535671"/>
      <w:r>
        <w:t>4.3.2.3.2</w:t>
      </w:r>
      <w:r>
        <w:tab/>
        <w:t>Request and get stored ML model(s) from ADRF ML Model Store</w:t>
      </w:r>
      <w:bookmarkEnd w:id="792"/>
      <w:bookmarkEnd w:id="793"/>
    </w:p>
    <w:p w14:paraId="64B94FF7" w14:textId="77777777" w:rsidR="00356552" w:rsidRDefault="00356552" w:rsidP="00356552">
      <w:r>
        <w:t xml:space="preserve">Figure 4.3.2.3.2-1 shows a scenario where the NF service consumer sends a request to the ADRF to </w:t>
      </w:r>
      <w:r>
        <w:rPr>
          <w:lang w:eastAsia="ja-JP"/>
        </w:rPr>
        <w:t xml:space="preserve">retrieve </w:t>
      </w:r>
      <w:r>
        <w:t>stored ML model(s).</w:t>
      </w:r>
    </w:p>
    <w:p w14:paraId="343D9F7B" w14:textId="77777777" w:rsidR="00356552" w:rsidRDefault="00356552" w:rsidP="00356552">
      <w:pPr>
        <w:pStyle w:val="TH"/>
        <w:rPr>
          <w:lang w:eastAsia="zh-CN"/>
        </w:rPr>
      </w:pPr>
      <w:r>
        <w:rPr>
          <w:rFonts w:eastAsia="宋体"/>
        </w:rPr>
        <w:object w:dxaOrig="10104" w:dyaOrig="3312" w14:anchorId="2F2C7E85">
          <v:shape id="_x0000_i1041" type="#_x0000_t75" style="width:506.4pt;height:166.2pt" o:ole="">
            <v:imagedata r:id="rId42" o:title=""/>
          </v:shape>
          <o:OLEObject Type="Embed" ProgID="Visio.Drawing.15" ShapeID="_x0000_i1041" DrawAspect="Content" ObjectID="_1759333341" r:id="rId43"/>
        </w:object>
      </w:r>
    </w:p>
    <w:p w14:paraId="3B1C08FA" w14:textId="77777777" w:rsidR="00356552" w:rsidRDefault="00356552" w:rsidP="00356552">
      <w:pPr>
        <w:pStyle w:val="TF"/>
      </w:pPr>
      <w:r>
        <w:t xml:space="preserve">Figure 4.3.2.3.2-1: NF service consumer requesting to </w:t>
      </w:r>
      <w:r>
        <w:rPr>
          <w:lang w:eastAsia="ja-JP"/>
        </w:rPr>
        <w:t xml:space="preserve">retrieve </w:t>
      </w:r>
      <w:r>
        <w:t>stored ML model(s)</w:t>
      </w:r>
    </w:p>
    <w:p w14:paraId="08C68D65" w14:textId="77777777" w:rsidR="004C60A9" w:rsidRDefault="004C60A9" w:rsidP="004C60A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p>
    <w:p w14:paraId="442B1D54" w14:textId="77777777" w:rsidR="004C60A9" w:rsidRDefault="004C60A9" w:rsidP="004C60A9">
      <w:r>
        <w:t>Upon the reception of the HTTP GET request, the ADRF shall:</w:t>
      </w:r>
    </w:p>
    <w:p w14:paraId="4510FDDA" w14:textId="77777777" w:rsidR="004C60A9" w:rsidRDefault="004C60A9" w:rsidP="004C60A9">
      <w:pPr>
        <w:pStyle w:val="B1"/>
      </w:pPr>
      <w:r>
        <w:t>-</w:t>
      </w:r>
      <w:r>
        <w:tab/>
        <w:t>find the ML model(s) according to the requested parameters.</w:t>
      </w:r>
    </w:p>
    <w:p w14:paraId="37E761F9" w14:textId="77777777" w:rsidR="004C60A9" w:rsidRDefault="004C60A9" w:rsidP="004C60A9">
      <w:r>
        <w:lastRenderedPageBreak/>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2A655C3" w14:textId="77777777" w:rsidR="004C60A9" w:rsidRDefault="004C60A9" w:rsidP="004C60A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0234FE8C" w14:textId="77777777" w:rsidR="004C60A9" w:rsidRDefault="004C60A9" w:rsidP="004C60A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794" w:name="_Toc148535484"/>
      <w:bookmarkStart w:id="795" w:name="_Toc148535672"/>
      <w:r>
        <w:t>4.3.2.4</w:t>
      </w:r>
      <w:r>
        <w:tab/>
        <w:t>Nadrf_MLModelManagement_Delete service operation</w:t>
      </w:r>
      <w:bookmarkEnd w:id="794"/>
      <w:bookmarkEnd w:id="795"/>
    </w:p>
    <w:p w14:paraId="1BB68217" w14:textId="77777777" w:rsidR="00356552" w:rsidRDefault="00356552" w:rsidP="00356552">
      <w:pPr>
        <w:pStyle w:val="50"/>
      </w:pPr>
      <w:bookmarkStart w:id="796" w:name="_Toc148535485"/>
      <w:bookmarkStart w:id="797" w:name="_Toc148535673"/>
      <w:r>
        <w:t>4.3.2.4.1</w:t>
      </w:r>
      <w:r>
        <w:tab/>
        <w:t>General</w:t>
      </w:r>
      <w:bookmarkEnd w:id="796"/>
      <w:bookmarkEnd w:id="797"/>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50"/>
      </w:pPr>
      <w:bookmarkStart w:id="798" w:name="_Toc148535486"/>
      <w:bookmarkStart w:id="799" w:name="_Toc148535674"/>
      <w:r>
        <w:t>4.3.2.4.2</w:t>
      </w:r>
      <w:r>
        <w:tab/>
        <w:t>Requesting removal of stored ML model(s)</w:t>
      </w:r>
      <w:bookmarkEnd w:id="798"/>
      <w:bookmarkEnd w:id="799"/>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6225F9" w:rsidP="006225F9">
      <w:pPr>
        <w:pStyle w:val="TH"/>
        <w:rPr>
          <w:lang w:eastAsia="zh-CN"/>
        </w:rPr>
      </w:pPr>
      <w:r>
        <w:rPr>
          <w:rFonts w:eastAsia="宋体"/>
        </w:rPr>
        <w:object w:dxaOrig="10116" w:dyaOrig="3324" w14:anchorId="6514D708">
          <v:shape id="_x0000_i1042" type="#_x0000_t75" style="width:505.2pt;height:166.8pt" o:ole="">
            <v:imagedata r:id="rId44" o:title=""/>
          </v:shape>
          <o:OLEObject Type="Embed" ProgID="Visio.Drawing.15" ShapeID="_x0000_i1042" DrawAspect="Content" ObjectID="_1759333342" r:id="rId45"/>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4CE7F2A6" w14:textId="77777777" w:rsidR="006225F9" w:rsidRDefault="006225F9" w:rsidP="006225F9">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954A869" w14:textId="77777777" w:rsidR="006225F9" w:rsidRDefault="006225F9" w:rsidP="006225F9">
      <w:pPr>
        <w:pStyle w:val="B1"/>
      </w:pPr>
      <w:r>
        <w:t>-</w:t>
      </w:r>
      <w:r>
        <w:tab/>
        <w:t>remove the storage transaction corresponding stored ML model record;</w:t>
      </w:r>
    </w:p>
    <w:p w14:paraId="3FCDC9BE" w14:textId="77777777" w:rsidR="006225F9" w:rsidRDefault="006225F9" w:rsidP="006225F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54C152C4" w14:textId="77777777" w:rsidR="006225F9" w:rsidRDefault="006225F9" w:rsidP="006225F9">
      <w:r>
        <w:lastRenderedPageBreak/>
        <w:t>If errors occur when processing the HTTP DELETE request, the ADRF shall send an HTTP error response as specified in clause 5.2.7.</w:t>
      </w:r>
    </w:p>
    <w:p w14:paraId="179113C1" w14:textId="77777777" w:rsidR="006225F9" w:rsidRDefault="006225F9" w:rsidP="006225F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800" w:name="_Toc148535487"/>
      <w:bookmarkStart w:id="801" w:name="_Toc148535675"/>
      <w:bookmarkStart w:id="802" w:name="_Toc510696597"/>
      <w:bookmarkStart w:id="803" w:name="_Toc35971389"/>
      <w:bookmarkStart w:id="804" w:name="_Toc36812120"/>
      <w:bookmarkStart w:id="805" w:name="_Toc72766434"/>
      <w:bookmarkStart w:id="806" w:name="_Toc72767001"/>
      <w:bookmarkStart w:id="807" w:name="_Toc73042453"/>
      <w:bookmarkStart w:id="808" w:name="_Toc81242797"/>
      <w:bookmarkStart w:id="809" w:name="_Toc89426566"/>
      <w:bookmarkStart w:id="810" w:name="_Toc94020351"/>
      <w:bookmarkStart w:id="811" w:name="_Toc97034882"/>
      <w:bookmarkStart w:id="812" w:name="_Toc97037759"/>
      <w:bookmarkStart w:id="813" w:name="_Toc100939968"/>
      <w:bookmarkStart w:id="814" w:name="_Toc104546834"/>
      <w:bookmarkStart w:id="815" w:name="_Toc112937881"/>
      <w:bookmarkStart w:id="816" w:name="_Toc114134638"/>
      <w:bookmarkStart w:id="817" w:name="_Toc120681577"/>
      <w:bookmarkStart w:id="818" w:name="_Toc133434764"/>
      <w:bookmarkStart w:id="819" w:name="_Toc138693947"/>
      <w:r>
        <w:t>4.3.2.4.3</w:t>
      </w:r>
      <w:r>
        <w:tab/>
        <w:t>Requesting removal of stored ML model(s) using unique ML model identifier</w:t>
      </w:r>
      <w:bookmarkEnd w:id="800"/>
      <w:bookmarkEnd w:id="801"/>
    </w:p>
    <w:p w14:paraId="123B31D2" w14:textId="77777777" w:rsidR="00A3407C" w:rsidRDefault="00A3407C" w:rsidP="00A3407C">
      <w:r>
        <w:t>Figure 4.3.2.4.3-1 shows a scenario where the NF service consumer sends a request to the ADRF to delete stored ML model(s) based on the unique ML model identifier.</w:t>
      </w:r>
    </w:p>
    <w:p w14:paraId="03F2F433" w14:textId="4CB745C2" w:rsidR="00A3407C" w:rsidRDefault="00A3407C" w:rsidP="00A3407C">
      <w:pPr>
        <w:pStyle w:val="TH"/>
        <w:rPr>
          <w:rFonts w:eastAsia="宋体"/>
          <w:lang w:eastAsia="zh-CN"/>
        </w:rPr>
      </w:pPr>
    </w:p>
    <w:p w14:paraId="1A8EF0C4" w14:textId="77777777" w:rsidR="00A3407C" w:rsidRDefault="00A3407C" w:rsidP="00A3407C">
      <w:pPr>
        <w:pStyle w:val="TF"/>
      </w:pPr>
      <w:r>
        <w:rPr>
          <w:rFonts w:eastAsia="宋体"/>
        </w:rPr>
        <w:object w:dxaOrig="10104" w:dyaOrig="3312" w14:anchorId="72463174">
          <v:shape id="_x0000_i1043" type="#_x0000_t75" style="width:506.4pt;height:166.2pt" o:ole="">
            <v:imagedata r:id="rId46" o:title=""/>
          </v:shape>
          <o:OLEObject Type="Embed" ProgID="Visio.Drawing.15" ShapeID="_x0000_i1043" DrawAspect="Content" ObjectID="_1759333343" r:id="rId47"/>
        </w:object>
      </w:r>
      <w:r>
        <w:t>Figure 4.3.2.4.3-1: NF service consumer requesting to remove stored ML model(s)</w:t>
      </w:r>
    </w:p>
    <w:p w14:paraId="78B7576E" w14:textId="77777777" w:rsidR="00A3407C" w:rsidRDefault="00A3407C" w:rsidP="00A3407C">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NadrfMLModelStoreRecord data structure. The NadrfMLModelStoreRecord data structure provided in the request body shall include the MLModelInfo data structure in the "mlModelInfo" attribute with the unique ML model identifier in the "modelUniqueId" attribute.</w:t>
      </w:r>
    </w:p>
    <w:p w14:paraId="61F4F147" w14:textId="7D0A5352" w:rsidR="00A3407C" w:rsidRDefault="00A3407C" w:rsidP="00A3407C">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 received in the request and respond</w:t>
      </w:r>
      <w:r>
        <w:rPr>
          <w:rFonts w:eastAsia="Batang"/>
        </w:rPr>
        <w:t xml:space="preserve"> </w:t>
      </w:r>
      <w:r>
        <w:t>with HTTP "200 OK" status with the message body containing the MLModelDelResult data structure. The ADRF shall include the unique ML model identifier in the "modelUniqueId" attribute and the result in the "delResult" attribute. If errors occur when processing the HTTP POST request, the ADRF shall send an HTTP error response as specified in clause 5.2.7.</w:t>
      </w:r>
    </w:p>
    <w:p w14:paraId="0B37AE16" w14:textId="77777777" w:rsidR="00E9750A" w:rsidRDefault="00A16F12">
      <w:pPr>
        <w:pStyle w:val="1"/>
      </w:pPr>
      <w:bookmarkStart w:id="820" w:name="_Toc148535488"/>
      <w:bookmarkStart w:id="821" w:name="_Toc148535676"/>
      <w:r>
        <w:t>5</w:t>
      </w:r>
      <w:r>
        <w:tab/>
        <w:t>API Definitions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721E4BDF" w14:textId="77777777" w:rsidR="00E9750A" w:rsidRDefault="00A16F12">
      <w:pPr>
        <w:pStyle w:val="21"/>
      </w:pPr>
      <w:bookmarkStart w:id="822" w:name="_Toc72766435"/>
      <w:bookmarkStart w:id="823" w:name="_Toc72767002"/>
      <w:bookmarkStart w:id="824" w:name="_Toc73042454"/>
      <w:bookmarkStart w:id="825" w:name="_Toc81242798"/>
      <w:bookmarkStart w:id="826" w:name="_Toc89426567"/>
      <w:bookmarkStart w:id="827" w:name="_Toc94020352"/>
      <w:bookmarkStart w:id="828" w:name="_Toc97034883"/>
      <w:bookmarkStart w:id="829" w:name="_Toc97037760"/>
      <w:bookmarkStart w:id="830" w:name="_Toc100939969"/>
      <w:bookmarkStart w:id="831" w:name="_Toc104546835"/>
      <w:bookmarkStart w:id="832" w:name="_Toc112937882"/>
      <w:bookmarkStart w:id="833" w:name="_Toc114134639"/>
      <w:bookmarkStart w:id="834" w:name="_Toc120681578"/>
      <w:bookmarkStart w:id="835" w:name="_Toc133434765"/>
      <w:bookmarkStart w:id="836" w:name="_Toc138693948"/>
      <w:bookmarkStart w:id="837" w:name="_Toc148535489"/>
      <w:bookmarkStart w:id="838" w:name="_Toc148535677"/>
      <w:bookmarkStart w:id="839" w:name="_Toc510696649"/>
      <w:bookmarkStart w:id="840" w:name="_Hlk530142087"/>
      <w:r>
        <w:t>5.1</w:t>
      </w:r>
      <w:r>
        <w:tab/>
        <w:t>Nadrf_DataManagement Service API</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0F51931A" w14:textId="77777777" w:rsidR="00E9750A" w:rsidRDefault="00A16F12">
      <w:pPr>
        <w:pStyle w:val="31"/>
      </w:pPr>
      <w:bookmarkStart w:id="841" w:name="_Toc72766436"/>
      <w:bookmarkStart w:id="842" w:name="_Toc72767003"/>
      <w:bookmarkStart w:id="843" w:name="_Toc73042455"/>
      <w:bookmarkStart w:id="844" w:name="_Toc81242799"/>
      <w:bookmarkStart w:id="845" w:name="_Toc89426568"/>
      <w:bookmarkStart w:id="846" w:name="_Toc94020353"/>
      <w:bookmarkStart w:id="847" w:name="_Toc97034884"/>
      <w:bookmarkStart w:id="848" w:name="_Toc97037761"/>
      <w:bookmarkStart w:id="849" w:name="_Toc100939970"/>
      <w:bookmarkStart w:id="850" w:name="_Toc104546836"/>
      <w:bookmarkStart w:id="851" w:name="_Toc112937883"/>
      <w:bookmarkStart w:id="852" w:name="_Toc114134640"/>
      <w:bookmarkStart w:id="853" w:name="_Toc120681579"/>
      <w:bookmarkStart w:id="854" w:name="_Toc133434766"/>
      <w:bookmarkStart w:id="855" w:name="_Toc138693949"/>
      <w:bookmarkStart w:id="856" w:name="_Toc148535490"/>
      <w:bookmarkStart w:id="857" w:name="_Toc148535678"/>
      <w:r>
        <w:t>5.1.1</w:t>
      </w:r>
      <w:r>
        <w:tab/>
        <w:t>Introduction</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478509A9" w14:textId="77777777" w:rsidR="00E9750A" w:rsidRDefault="00A16F12">
      <w:pPr>
        <w:rPr>
          <w:lang w:eastAsia="zh-CN"/>
        </w:rPr>
      </w:pPr>
      <w:bookmarkStart w:id="858" w:name="_Toc72766437"/>
      <w:bookmarkStart w:id="859" w:name="_Toc72767004"/>
      <w:bookmarkStart w:id="860" w:name="_Toc73042456"/>
      <w:bookmarkStart w:id="861" w:name="_Toc81242800"/>
      <w:bookmarkStart w:id="862" w:name="_Toc89426569"/>
      <w:bookmarkStart w:id="863" w:name="_Toc94020354"/>
      <w:bookmarkStart w:id="864" w:name="_Toc97034885"/>
      <w:bookmarkStart w:id="865" w:name="_Toc97037762"/>
      <w:bookmarkStart w:id="866" w:name="_Toc100939971"/>
      <w:bookmarkStart w:id="867" w:name="_Toc104546837"/>
      <w:bookmarkStart w:id="868" w:name="_Toc112937884"/>
      <w:bookmarkStart w:id="869"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lastRenderedPageBreak/>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870" w:name="_Toc120681580"/>
      <w:bookmarkStart w:id="871" w:name="_Toc133434767"/>
      <w:bookmarkStart w:id="872" w:name="_Toc138693950"/>
      <w:bookmarkStart w:id="873" w:name="_Toc148535491"/>
      <w:bookmarkStart w:id="874" w:name="_Toc148535679"/>
      <w:r>
        <w:t>5.1.2</w:t>
      </w:r>
      <w:r>
        <w:tab/>
        <w:t>Usage of HTTP</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074F5FB5" w14:textId="77777777" w:rsidR="00E9750A" w:rsidRDefault="00A16F12">
      <w:pPr>
        <w:pStyle w:val="41"/>
      </w:pPr>
      <w:bookmarkStart w:id="875" w:name="_Toc97037763"/>
      <w:bookmarkStart w:id="876" w:name="_Toc104546838"/>
      <w:bookmarkStart w:id="877" w:name="_Toc94020355"/>
      <w:bookmarkStart w:id="878" w:name="_Toc120681581"/>
      <w:bookmarkStart w:id="879" w:name="_Toc72767005"/>
      <w:bookmarkStart w:id="880" w:name="_Toc100939972"/>
      <w:bookmarkStart w:id="881" w:name="_Toc114134642"/>
      <w:bookmarkStart w:id="882" w:name="_Toc97034886"/>
      <w:bookmarkStart w:id="883" w:name="_Toc81242801"/>
      <w:bookmarkStart w:id="884" w:name="_Toc89426570"/>
      <w:bookmarkStart w:id="885" w:name="_Toc73042457"/>
      <w:bookmarkStart w:id="886" w:name="_Toc72766438"/>
      <w:bookmarkStart w:id="887" w:name="_Toc112937885"/>
      <w:bookmarkStart w:id="888" w:name="_Toc133434768"/>
      <w:bookmarkStart w:id="889" w:name="_Toc138693951"/>
      <w:bookmarkStart w:id="890" w:name="_Toc148535492"/>
      <w:bookmarkStart w:id="891" w:name="_Toc148535680"/>
      <w:r>
        <w:t>5.1.2.1</w:t>
      </w:r>
      <w:r>
        <w:tab/>
        <w:t>General</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892" w:name="_Toc120681582"/>
      <w:bookmarkStart w:id="893" w:name="_Toc100939973"/>
      <w:bookmarkStart w:id="894" w:name="_Toc104546839"/>
      <w:bookmarkStart w:id="895" w:name="_Toc112937886"/>
      <w:bookmarkStart w:id="896" w:name="_Toc114134643"/>
      <w:bookmarkStart w:id="897" w:name="_Toc94020356"/>
      <w:bookmarkStart w:id="898" w:name="_Toc97034887"/>
      <w:bookmarkStart w:id="899" w:name="_Toc97037764"/>
      <w:bookmarkStart w:id="900" w:name="_Toc73042458"/>
      <w:bookmarkStart w:id="901" w:name="_Toc81242802"/>
      <w:bookmarkStart w:id="902" w:name="_Toc89426571"/>
      <w:bookmarkStart w:id="903" w:name="_Toc72766439"/>
      <w:bookmarkStart w:id="904" w:name="_Toc72767006"/>
      <w:bookmarkStart w:id="905" w:name="_Toc133434769"/>
      <w:bookmarkStart w:id="906" w:name="_Toc138693952"/>
      <w:bookmarkStart w:id="907" w:name="_Toc148535493"/>
      <w:bookmarkStart w:id="908" w:name="_Toc148535681"/>
      <w:r>
        <w:t>5.1.2.2</w:t>
      </w:r>
      <w:r>
        <w:tab/>
        <w:t>HTTP standard headers</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62BDC2C6" w14:textId="77777777" w:rsidR="00E9750A" w:rsidRDefault="00A16F12">
      <w:pPr>
        <w:pStyle w:val="50"/>
        <w:rPr>
          <w:lang w:eastAsia="zh-CN"/>
        </w:rPr>
      </w:pPr>
      <w:bookmarkStart w:id="909" w:name="_Toc120681583"/>
      <w:bookmarkStart w:id="910" w:name="_Toc114134644"/>
      <w:bookmarkStart w:id="911" w:name="_Toc89426572"/>
      <w:bookmarkStart w:id="912" w:name="_Toc104546840"/>
      <w:bookmarkStart w:id="913" w:name="_Toc112937887"/>
      <w:bookmarkStart w:id="914" w:name="_Toc97037765"/>
      <w:bookmarkStart w:id="915" w:name="_Toc73042459"/>
      <w:bookmarkStart w:id="916" w:name="_Toc72766440"/>
      <w:bookmarkStart w:id="917" w:name="_Toc100939974"/>
      <w:bookmarkStart w:id="918" w:name="_Toc81242803"/>
      <w:bookmarkStart w:id="919" w:name="_Toc72767007"/>
      <w:bookmarkStart w:id="920" w:name="_Toc94020357"/>
      <w:bookmarkStart w:id="921" w:name="_Toc97034888"/>
      <w:bookmarkStart w:id="922" w:name="_Toc133434770"/>
      <w:bookmarkStart w:id="923" w:name="_Toc138693953"/>
      <w:bookmarkStart w:id="924" w:name="_Toc148535494"/>
      <w:bookmarkStart w:id="925" w:name="_Toc148535682"/>
      <w:r>
        <w:t>5.1.2.2.1</w:t>
      </w:r>
      <w:r>
        <w:rPr>
          <w:rFonts w:hint="eastAsia"/>
          <w:lang w:eastAsia="zh-CN"/>
        </w:rPr>
        <w:tab/>
      </w:r>
      <w:r>
        <w:rPr>
          <w:lang w:eastAsia="zh-CN"/>
        </w:rPr>
        <w:t>General</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24E60491" w14:textId="77777777" w:rsidR="00E9750A" w:rsidRDefault="00A16F12">
      <w:bookmarkStart w:id="926" w:name="_Toc97034889"/>
      <w:bookmarkStart w:id="927" w:name="_Toc72767008"/>
      <w:bookmarkStart w:id="928" w:name="_Toc114134645"/>
      <w:bookmarkStart w:id="929" w:name="_Toc97037766"/>
      <w:bookmarkStart w:id="930" w:name="_Toc100939975"/>
      <w:bookmarkStart w:id="931" w:name="_Toc94020358"/>
      <w:bookmarkStart w:id="932" w:name="_Toc73042460"/>
      <w:bookmarkStart w:id="933" w:name="_Toc112937888"/>
      <w:bookmarkStart w:id="934" w:name="_Toc72766441"/>
      <w:bookmarkStart w:id="935" w:name="_Toc104546841"/>
      <w:bookmarkStart w:id="936" w:name="_Toc89426573"/>
      <w:bookmarkStart w:id="937" w:name="_Toc81242804"/>
      <w:r>
        <w:t>See clause 5.2.2 of 3GPP TS 29.500 [4] for the usage of HTTP standard headers.</w:t>
      </w:r>
    </w:p>
    <w:p w14:paraId="2749F1F7" w14:textId="77777777" w:rsidR="00E9750A" w:rsidRDefault="00A16F12">
      <w:pPr>
        <w:pStyle w:val="50"/>
      </w:pPr>
      <w:bookmarkStart w:id="938" w:name="_Toc120681584"/>
      <w:bookmarkStart w:id="939" w:name="_Toc133434771"/>
      <w:bookmarkStart w:id="940" w:name="_Toc138693954"/>
      <w:bookmarkStart w:id="941" w:name="_Toc148535495"/>
      <w:bookmarkStart w:id="942" w:name="_Toc148535683"/>
      <w:r>
        <w:t>5.1.2.2.2</w:t>
      </w:r>
      <w:r>
        <w:tab/>
        <w:t>Content type</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943" w:name="_Toc97037767"/>
      <w:bookmarkStart w:id="944" w:name="_Toc100939976"/>
      <w:bookmarkStart w:id="945" w:name="_Toc112937889"/>
      <w:bookmarkStart w:id="946" w:name="_Toc104546842"/>
      <w:bookmarkStart w:id="947" w:name="_Toc114134646"/>
      <w:bookmarkStart w:id="948" w:name="_Toc120681585"/>
      <w:bookmarkStart w:id="949" w:name="_Toc73042461"/>
      <w:bookmarkStart w:id="950" w:name="_Toc72767009"/>
      <w:bookmarkStart w:id="951" w:name="_Toc89426574"/>
      <w:bookmarkStart w:id="952" w:name="_Toc97034890"/>
      <w:bookmarkStart w:id="953" w:name="_Toc72766442"/>
      <w:bookmarkStart w:id="954" w:name="_Toc94020359"/>
      <w:bookmarkStart w:id="955" w:name="_Toc81242805"/>
      <w:bookmarkStart w:id="956" w:name="_Toc133434772"/>
      <w:bookmarkStart w:id="957" w:name="_Toc138693955"/>
      <w:bookmarkStart w:id="958" w:name="_Toc148535496"/>
      <w:bookmarkStart w:id="959" w:name="_Toc148535684"/>
      <w:r>
        <w:t>5.1.2.3</w:t>
      </w:r>
      <w:r>
        <w:tab/>
        <w:t>HTTP custom headers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64952465" w14:textId="77777777" w:rsidR="00E9750A" w:rsidRDefault="00A16F12">
      <w:bookmarkStart w:id="960" w:name="_Toc73042462"/>
      <w:bookmarkStart w:id="961" w:name="_Toc100939977"/>
      <w:bookmarkStart w:id="962" w:name="_Toc97037768"/>
      <w:bookmarkStart w:id="963" w:name="_Toc97034891"/>
      <w:bookmarkStart w:id="964" w:name="_Toc89426575"/>
      <w:bookmarkStart w:id="965" w:name="_Toc94020360"/>
      <w:bookmarkStart w:id="966" w:name="_Toc81242806"/>
      <w:bookmarkStart w:id="967" w:name="_Toc112937890"/>
      <w:bookmarkStart w:id="968" w:name="_Toc104546843"/>
      <w:bookmarkStart w:id="969" w:name="_Toc72767010"/>
      <w:bookmarkStart w:id="970" w:name="_Toc72766443"/>
      <w:bookmarkStart w:id="971" w:name="_Toc114134647"/>
      <w:r>
        <w:t>The mandatory HTTP custom header fields specified in clause 5.2.3.2 of 3GPP TS 29.500 [4] shall be applicable.</w:t>
      </w:r>
    </w:p>
    <w:p w14:paraId="48A21C5E" w14:textId="77777777" w:rsidR="00E9750A" w:rsidRDefault="00A16F12">
      <w:pPr>
        <w:pStyle w:val="31"/>
      </w:pPr>
      <w:bookmarkStart w:id="972" w:name="_Toc120681586"/>
      <w:bookmarkStart w:id="973" w:name="_Toc133434773"/>
      <w:bookmarkStart w:id="974" w:name="_Toc138693956"/>
      <w:bookmarkStart w:id="975" w:name="_Toc148535497"/>
      <w:bookmarkStart w:id="976" w:name="_Toc148535685"/>
      <w:r>
        <w:t>5.1.3</w:t>
      </w:r>
      <w:r>
        <w:tab/>
        <w:t>Resources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0E272EA6" w14:textId="77777777" w:rsidR="00E9750A" w:rsidRDefault="00A16F12">
      <w:pPr>
        <w:pStyle w:val="41"/>
      </w:pPr>
      <w:bookmarkStart w:id="977" w:name="_Toc89426576"/>
      <w:bookmarkStart w:id="978" w:name="_Toc72767011"/>
      <w:bookmarkStart w:id="979" w:name="_Toc97034892"/>
      <w:bookmarkStart w:id="980" w:name="_Toc112937891"/>
      <w:bookmarkStart w:id="981" w:name="_Toc100939978"/>
      <w:bookmarkStart w:id="982" w:name="_Toc97037769"/>
      <w:bookmarkStart w:id="983" w:name="_Toc120681587"/>
      <w:bookmarkStart w:id="984" w:name="_Toc73042463"/>
      <w:bookmarkStart w:id="985" w:name="_Toc81242807"/>
      <w:bookmarkStart w:id="986" w:name="_Toc94020361"/>
      <w:bookmarkStart w:id="987" w:name="_Toc72766444"/>
      <w:bookmarkStart w:id="988" w:name="_Toc104546844"/>
      <w:bookmarkStart w:id="989" w:name="_Toc114134648"/>
      <w:bookmarkStart w:id="990" w:name="_Toc133434774"/>
      <w:bookmarkStart w:id="991" w:name="_Toc138693957"/>
      <w:bookmarkStart w:id="992" w:name="_Toc148535498"/>
      <w:bookmarkStart w:id="993" w:name="_Toc148535686"/>
      <w:r>
        <w:t>5.1.3.1</w:t>
      </w:r>
      <w:r>
        <w:tab/>
        <w:t>Overview</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44" type="#_x0000_t75" style="width:379.2pt;height:156pt" o:ole="">
            <v:imagedata r:id="rId48" o:title="" cropbottom="7081f" cropright="4734f"/>
          </v:shape>
          <o:OLEObject Type="Embed" ProgID="Visio.Drawing.15" ShapeID="_x0000_i1044" DrawAspect="Content" ObjectID="_1759333344"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994" w:name="_Toc114134649"/>
      <w:bookmarkStart w:id="995" w:name="_Toc112937892"/>
      <w:bookmarkStart w:id="996" w:name="_Toc104546845"/>
      <w:bookmarkStart w:id="997" w:name="_Toc120681588"/>
      <w:bookmarkStart w:id="998" w:name="_Toc89426577"/>
      <w:bookmarkStart w:id="999" w:name="_Toc73042464"/>
      <w:bookmarkStart w:id="1000" w:name="_Toc94020362"/>
      <w:bookmarkStart w:id="1001" w:name="_Toc97034893"/>
      <w:bookmarkStart w:id="1002" w:name="_Toc72766445"/>
      <w:bookmarkStart w:id="1003" w:name="_Toc97037770"/>
      <w:bookmarkStart w:id="1004" w:name="_Toc72767012"/>
      <w:bookmarkStart w:id="1005" w:name="_Toc81242808"/>
      <w:bookmarkStart w:id="1006" w:name="_Toc100939979"/>
      <w:bookmarkStart w:id="1007" w:name="_Toc133434775"/>
      <w:bookmarkStart w:id="1008" w:name="_Toc138693958"/>
      <w:bookmarkStart w:id="1009" w:name="_Toc148535499"/>
      <w:bookmarkStart w:id="1010" w:name="_Toc148535687"/>
      <w:r>
        <w:t>5.1.3.2</w:t>
      </w:r>
      <w:r>
        <w:tab/>
        <w:t>Resource: ADRF Data Store Records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3681A9C" w14:textId="77777777" w:rsidR="00E9750A" w:rsidRDefault="00A16F12">
      <w:pPr>
        <w:pStyle w:val="50"/>
      </w:pPr>
      <w:bookmarkStart w:id="1011" w:name="_Toc114134650"/>
      <w:bookmarkStart w:id="1012" w:name="_Toc120681589"/>
      <w:bookmarkStart w:id="1013" w:name="_Toc97034894"/>
      <w:bookmarkStart w:id="1014" w:name="_Toc72767013"/>
      <w:bookmarkStart w:id="1015" w:name="_Toc112937893"/>
      <w:bookmarkStart w:id="1016" w:name="_Toc89426578"/>
      <w:bookmarkStart w:id="1017" w:name="_Toc100939980"/>
      <w:bookmarkStart w:id="1018" w:name="_Toc104546846"/>
      <w:bookmarkStart w:id="1019" w:name="_Toc94020363"/>
      <w:bookmarkStart w:id="1020" w:name="_Toc97037771"/>
      <w:bookmarkStart w:id="1021" w:name="_Toc81242809"/>
      <w:bookmarkStart w:id="1022" w:name="_Toc73042465"/>
      <w:bookmarkStart w:id="1023" w:name="_Toc72766446"/>
      <w:bookmarkStart w:id="1024" w:name="_Toc133434776"/>
      <w:bookmarkStart w:id="1025" w:name="_Toc138693959"/>
      <w:bookmarkStart w:id="1026" w:name="_Toc148535500"/>
      <w:bookmarkStart w:id="1027" w:name="_Toc148535688"/>
      <w:r>
        <w:t>5.1.3.2.1</w:t>
      </w:r>
      <w:r>
        <w:tab/>
        <w:t>Description</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028" w:name="_Toc73042466"/>
      <w:bookmarkStart w:id="1029" w:name="_Toc72766447"/>
      <w:bookmarkStart w:id="1030" w:name="_Toc72767014"/>
      <w:bookmarkStart w:id="1031" w:name="_Toc97034895"/>
      <w:bookmarkStart w:id="1032" w:name="_Toc89426579"/>
      <w:bookmarkStart w:id="1033" w:name="_Toc94020364"/>
      <w:bookmarkStart w:id="1034" w:name="_Toc81242810"/>
      <w:bookmarkStart w:id="1035" w:name="_Toc97037772"/>
      <w:bookmarkStart w:id="1036" w:name="_Toc120681590"/>
      <w:bookmarkStart w:id="1037" w:name="_Toc112937894"/>
      <w:bookmarkStart w:id="1038" w:name="_Toc114134651"/>
      <w:bookmarkStart w:id="1039" w:name="_Toc104546847"/>
      <w:bookmarkStart w:id="1040" w:name="_Toc100939981"/>
      <w:bookmarkStart w:id="1041" w:name="_Toc133434777"/>
      <w:bookmarkStart w:id="1042" w:name="_Toc138693960"/>
      <w:bookmarkStart w:id="1043" w:name="_Toc148535501"/>
      <w:bookmarkStart w:id="1044" w:name="_Toc148535689"/>
      <w:r>
        <w:t>5.1.3.2.2</w:t>
      </w:r>
      <w:r>
        <w:tab/>
        <w:t>Resource Definition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045" w:name="_Toc81242811"/>
      <w:bookmarkStart w:id="1046" w:name="_Toc89426580"/>
      <w:bookmarkStart w:id="1047" w:name="_Toc73042467"/>
      <w:bookmarkStart w:id="1048" w:name="_Toc72767015"/>
      <w:bookmarkStart w:id="1049" w:name="_Toc72766448"/>
      <w:bookmarkStart w:id="1050" w:name="_Toc94020365"/>
      <w:bookmarkStart w:id="1051" w:name="_Toc97034896"/>
      <w:bookmarkStart w:id="1052" w:name="_Toc104546848"/>
      <w:bookmarkStart w:id="1053" w:name="_Toc112937895"/>
      <w:bookmarkStart w:id="1054" w:name="_Toc114134652"/>
      <w:bookmarkStart w:id="1055" w:name="_Toc120681591"/>
      <w:bookmarkStart w:id="1056" w:name="_Toc100939982"/>
      <w:bookmarkStart w:id="1057" w:name="_Toc97037773"/>
      <w:bookmarkStart w:id="1058" w:name="_Toc133434778"/>
      <w:bookmarkStart w:id="1059" w:name="_Toc138693961"/>
      <w:bookmarkStart w:id="1060" w:name="_Toc148535502"/>
      <w:bookmarkStart w:id="1061" w:name="_Toc148535690"/>
      <w:r>
        <w:lastRenderedPageBreak/>
        <w:t>5.1.3.2.3</w:t>
      </w:r>
      <w:r>
        <w:tab/>
        <w:t>Resource Standard Methods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048C90A8" w14:textId="77777777" w:rsidR="00E9750A" w:rsidRDefault="00A16F12">
      <w:pPr>
        <w:pStyle w:val="6"/>
      </w:pPr>
      <w:bookmarkStart w:id="1062" w:name="_Toc97034897"/>
      <w:bookmarkStart w:id="1063" w:name="_Toc72766449"/>
      <w:bookmarkStart w:id="1064" w:name="_Toc73042468"/>
      <w:bookmarkStart w:id="1065" w:name="_Toc72767016"/>
      <w:bookmarkStart w:id="1066" w:name="_Toc97037774"/>
      <w:bookmarkStart w:id="1067" w:name="_Toc114134653"/>
      <w:bookmarkStart w:id="1068" w:name="_Toc89426581"/>
      <w:bookmarkStart w:id="1069" w:name="_Toc100939983"/>
      <w:bookmarkStart w:id="1070" w:name="_Toc94020366"/>
      <w:bookmarkStart w:id="1071" w:name="_Toc120681592"/>
      <w:bookmarkStart w:id="1072" w:name="_Toc112937896"/>
      <w:bookmarkStart w:id="1073" w:name="_Toc81242812"/>
      <w:bookmarkStart w:id="1074" w:name="_Toc104546849"/>
      <w:bookmarkStart w:id="1075" w:name="_Toc133434779"/>
      <w:bookmarkStart w:id="1076" w:name="_Toc138693962"/>
      <w:bookmarkStart w:id="1077" w:name="_Toc148535503"/>
      <w:bookmarkStart w:id="1078" w:name="_Toc148535691"/>
      <w:r>
        <w:t>5.1.3.2.3.1</w:t>
      </w:r>
      <w:r>
        <w:tab/>
        <w:t>POST</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079" w:name="_Toc120681593"/>
      <w:bookmarkStart w:id="1080" w:name="_Toc114134654"/>
      <w:bookmarkStart w:id="1081" w:name="_Toc72767017"/>
      <w:bookmarkStart w:id="1082" w:name="_Toc94020367"/>
      <w:bookmarkStart w:id="1083" w:name="_Toc73042469"/>
      <w:bookmarkStart w:id="1084" w:name="_Toc72766450"/>
      <w:bookmarkStart w:id="1085" w:name="_Toc89426582"/>
      <w:bookmarkStart w:id="1086" w:name="_Toc112937897"/>
      <w:bookmarkStart w:id="1087" w:name="_Toc97034898"/>
      <w:bookmarkStart w:id="1088" w:name="_Toc97037775"/>
      <w:bookmarkStart w:id="1089" w:name="_Toc81242813"/>
      <w:bookmarkStart w:id="1090" w:name="_Toc100939984"/>
      <w:bookmarkStart w:id="1091" w:name="_Toc104546850"/>
      <w:bookmarkStart w:id="1092" w:name="_Toc133434780"/>
      <w:bookmarkStart w:id="1093" w:name="_Toc138693963"/>
      <w:bookmarkStart w:id="1094" w:name="_Toc148535504"/>
      <w:bookmarkStart w:id="1095" w:name="_Toc148535692"/>
      <w:r>
        <w:t>5.1.3.2.3.2</w:t>
      </w:r>
      <w:r>
        <w:tab/>
        <w:t>GET</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096" w:name="_Toc100939985"/>
      <w:bookmarkStart w:id="1097" w:name="_Toc97037776"/>
      <w:bookmarkStart w:id="1098" w:name="_Toc120681594"/>
      <w:bookmarkStart w:id="1099" w:name="_Toc114134655"/>
      <w:bookmarkStart w:id="1100" w:name="_Toc104546851"/>
      <w:bookmarkStart w:id="1101" w:name="_Toc112937898"/>
      <w:bookmarkStart w:id="1102" w:name="_Toc72767018"/>
      <w:bookmarkStart w:id="1103" w:name="_Toc72766451"/>
      <w:bookmarkStart w:id="1104" w:name="_Toc73042470"/>
      <w:bookmarkStart w:id="1105" w:name="_Toc89426583"/>
      <w:bookmarkStart w:id="1106" w:name="_Toc81242814"/>
      <w:bookmarkStart w:id="1107" w:name="_Toc97034899"/>
      <w:bookmarkStart w:id="1108" w:name="_Toc94020368"/>
      <w:bookmarkStart w:id="1109" w:name="_Toc133434781"/>
      <w:bookmarkStart w:id="1110" w:name="_Toc138693964"/>
      <w:bookmarkStart w:id="1111" w:name="_Toc148535505"/>
      <w:bookmarkStart w:id="1112" w:name="_Toc148535693"/>
      <w:r>
        <w:t>5.1.3.2.4</w:t>
      </w:r>
      <w:r>
        <w:tab/>
        <w:t>Resource Custom Operations</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1678171" w14:textId="77777777" w:rsidR="00E9750A" w:rsidRDefault="00A16F12">
      <w:r>
        <w:t>None.</w:t>
      </w:r>
    </w:p>
    <w:p w14:paraId="0ADDB8ED" w14:textId="77777777" w:rsidR="00E9750A" w:rsidRDefault="00A16F12">
      <w:pPr>
        <w:pStyle w:val="41"/>
      </w:pPr>
      <w:bookmarkStart w:id="1113" w:name="_Toc72766457"/>
      <w:bookmarkStart w:id="1114" w:name="_Toc97037777"/>
      <w:bookmarkStart w:id="1115" w:name="_Toc73042476"/>
      <w:bookmarkStart w:id="1116" w:name="_Toc72767024"/>
      <w:bookmarkStart w:id="1117" w:name="_Toc94020369"/>
      <w:bookmarkStart w:id="1118" w:name="_Toc89426584"/>
      <w:bookmarkStart w:id="1119" w:name="_Toc120681595"/>
      <w:bookmarkStart w:id="1120" w:name="_Toc100939986"/>
      <w:bookmarkStart w:id="1121" w:name="_Toc97034900"/>
      <w:bookmarkStart w:id="1122" w:name="_Toc81242820"/>
      <w:bookmarkStart w:id="1123" w:name="_Toc112937899"/>
      <w:bookmarkStart w:id="1124" w:name="_Toc114134656"/>
      <w:bookmarkStart w:id="1125" w:name="_Toc104546852"/>
      <w:bookmarkStart w:id="1126" w:name="_Toc133434782"/>
      <w:bookmarkStart w:id="1127" w:name="_Toc138693965"/>
      <w:bookmarkStart w:id="1128" w:name="_Toc148535506"/>
      <w:bookmarkStart w:id="1129" w:name="_Toc148535694"/>
      <w:r>
        <w:t>5.1.3.3</w:t>
      </w:r>
      <w:r>
        <w:tab/>
        <w:t>Resource: Individual ADRF Data Store Record</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770C0CA6" w14:textId="77777777" w:rsidR="00E9750A" w:rsidRDefault="00A16F12">
      <w:pPr>
        <w:pStyle w:val="50"/>
      </w:pPr>
      <w:bookmarkStart w:id="1130" w:name="_Toc100939987"/>
      <w:bookmarkStart w:id="1131" w:name="_Toc97034901"/>
      <w:bookmarkStart w:id="1132" w:name="_Toc112937900"/>
      <w:bookmarkStart w:id="1133" w:name="_Toc104546853"/>
      <w:bookmarkStart w:id="1134" w:name="_Toc120681596"/>
      <w:bookmarkStart w:id="1135" w:name="_Toc114134657"/>
      <w:bookmarkStart w:id="1136" w:name="_Toc94020370"/>
      <w:bookmarkStart w:id="1137" w:name="_Toc97037778"/>
      <w:bookmarkStart w:id="1138" w:name="_Toc89426585"/>
      <w:bookmarkStart w:id="1139" w:name="_Toc133434783"/>
      <w:bookmarkStart w:id="1140" w:name="_Toc138693966"/>
      <w:bookmarkStart w:id="1141" w:name="_Toc148535507"/>
      <w:bookmarkStart w:id="1142" w:name="_Toc148535695"/>
      <w:r>
        <w:t>5.1.3.3.1</w:t>
      </w:r>
      <w:r>
        <w:tab/>
        <w:t>Description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143" w:name="_Toc100939988"/>
      <w:bookmarkStart w:id="1144" w:name="_Toc114134658"/>
      <w:bookmarkStart w:id="1145" w:name="_Toc120681597"/>
      <w:bookmarkStart w:id="1146" w:name="_Toc89426586"/>
      <w:bookmarkStart w:id="1147" w:name="_Toc104546854"/>
      <w:bookmarkStart w:id="1148" w:name="_Toc112937901"/>
      <w:bookmarkStart w:id="1149" w:name="_Toc97034902"/>
      <w:bookmarkStart w:id="1150" w:name="_Toc94020371"/>
      <w:bookmarkStart w:id="1151" w:name="_Toc97037779"/>
      <w:bookmarkStart w:id="1152" w:name="_Toc133434784"/>
      <w:bookmarkStart w:id="1153" w:name="_Toc138693967"/>
      <w:bookmarkStart w:id="1154" w:name="_Toc148535508"/>
      <w:bookmarkStart w:id="1155" w:name="_Toc148535696"/>
      <w:r>
        <w:t>5.1.3.3.2</w:t>
      </w:r>
      <w:r>
        <w:tab/>
        <w:t>Resource Definition</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156" w:name="_Toc89426587"/>
      <w:bookmarkStart w:id="1157" w:name="_Toc94020372"/>
      <w:bookmarkStart w:id="1158" w:name="_Toc97034903"/>
      <w:bookmarkStart w:id="1159" w:name="_Toc97037780"/>
      <w:bookmarkStart w:id="1160" w:name="_Toc100939989"/>
      <w:bookmarkStart w:id="1161" w:name="_Toc104546855"/>
      <w:bookmarkStart w:id="1162" w:name="_Toc112937902"/>
      <w:bookmarkStart w:id="1163" w:name="_Toc114134659"/>
      <w:bookmarkStart w:id="1164" w:name="_Toc120681598"/>
      <w:bookmarkStart w:id="1165" w:name="_Toc133434785"/>
      <w:bookmarkStart w:id="1166" w:name="_Toc138693968"/>
      <w:bookmarkStart w:id="1167" w:name="_Toc148535509"/>
      <w:bookmarkStart w:id="1168" w:name="_Toc148535697"/>
      <w:r>
        <w:t>5.1.3.3.3</w:t>
      </w:r>
      <w:r>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141FC66A" w14:textId="77777777" w:rsidR="00E9750A" w:rsidRDefault="00A16F12">
      <w:pPr>
        <w:pStyle w:val="6"/>
      </w:pPr>
      <w:bookmarkStart w:id="1169" w:name="_Toc89426588"/>
      <w:bookmarkStart w:id="1170" w:name="_Toc94020373"/>
      <w:bookmarkStart w:id="1171" w:name="_Toc97034904"/>
      <w:bookmarkStart w:id="1172" w:name="_Toc97037781"/>
      <w:bookmarkStart w:id="1173" w:name="_Toc100939990"/>
      <w:bookmarkStart w:id="1174" w:name="_Toc104546856"/>
      <w:bookmarkStart w:id="1175" w:name="_Toc112937903"/>
      <w:bookmarkStart w:id="1176" w:name="_Toc114134660"/>
      <w:bookmarkStart w:id="1177" w:name="_Toc120681599"/>
      <w:bookmarkStart w:id="1178" w:name="_Toc133434786"/>
      <w:bookmarkStart w:id="1179" w:name="_Toc138693969"/>
      <w:bookmarkStart w:id="1180" w:name="_Toc148535510"/>
      <w:bookmarkStart w:id="1181" w:name="_Toc148535698"/>
      <w:r>
        <w:t>5.1.3.3.3.1</w:t>
      </w:r>
      <w:r>
        <w:tab/>
        <w:t>DELETE</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182" w:name="_Toc114134661"/>
      <w:bookmarkStart w:id="1183" w:name="_Toc120681600"/>
      <w:bookmarkStart w:id="1184" w:name="_Toc97037782"/>
      <w:bookmarkStart w:id="1185" w:name="_Toc112937904"/>
      <w:bookmarkStart w:id="1186" w:name="_Toc104546857"/>
      <w:bookmarkStart w:id="1187" w:name="_Toc100939991"/>
      <w:bookmarkStart w:id="1188" w:name="_Toc97034905"/>
      <w:bookmarkStart w:id="1189" w:name="_Toc89426589"/>
      <w:bookmarkStart w:id="1190" w:name="_Toc94020374"/>
      <w:bookmarkStart w:id="1191"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192" w:name="_Toc138693970"/>
      <w:bookmarkStart w:id="1193" w:name="_Toc148535511"/>
      <w:bookmarkStart w:id="1194" w:name="_Toc148535699"/>
      <w:r>
        <w:t>5.1.3.3.4</w:t>
      </w:r>
      <w:r>
        <w:tab/>
        <w:t>Resource Custom Operations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0869F77" w14:textId="77777777" w:rsidR="00E9750A" w:rsidRDefault="00A16F12">
      <w:r>
        <w:t>None in this release of the specification.</w:t>
      </w:r>
    </w:p>
    <w:p w14:paraId="47A04437" w14:textId="77777777" w:rsidR="00E9750A" w:rsidRDefault="00A16F12">
      <w:pPr>
        <w:pStyle w:val="41"/>
      </w:pPr>
      <w:bookmarkStart w:id="1195" w:name="_Toc89426590"/>
      <w:bookmarkStart w:id="1196" w:name="_Toc94020375"/>
      <w:bookmarkStart w:id="1197" w:name="_Toc97034906"/>
      <w:bookmarkStart w:id="1198" w:name="_Toc97037783"/>
      <w:bookmarkStart w:id="1199" w:name="_Toc100939992"/>
      <w:bookmarkStart w:id="1200" w:name="_Toc104546858"/>
      <w:bookmarkStart w:id="1201" w:name="_Toc112937905"/>
      <w:bookmarkStart w:id="1202" w:name="_Toc114134662"/>
      <w:bookmarkStart w:id="1203" w:name="_Toc120681601"/>
      <w:bookmarkStart w:id="1204" w:name="_Toc133434788"/>
      <w:bookmarkStart w:id="1205" w:name="_Toc138693971"/>
      <w:bookmarkStart w:id="1206" w:name="_Toc148535512"/>
      <w:bookmarkStart w:id="1207" w:name="_Toc148535700"/>
      <w:r>
        <w:lastRenderedPageBreak/>
        <w:t>5.1.3.4</w:t>
      </w:r>
      <w:r>
        <w:tab/>
        <w:t>Resource: ADRF Data Retrieval Subscriptions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6A65BD5B" w14:textId="77777777" w:rsidR="00E9750A" w:rsidRDefault="00A16F12">
      <w:pPr>
        <w:pStyle w:val="50"/>
      </w:pPr>
      <w:bookmarkStart w:id="1208" w:name="_Toc89426591"/>
      <w:bookmarkStart w:id="1209" w:name="_Toc94020376"/>
      <w:bookmarkStart w:id="1210" w:name="_Toc97034907"/>
      <w:bookmarkStart w:id="1211" w:name="_Toc97037784"/>
      <w:bookmarkStart w:id="1212" w:name="_Toc100939993"/>
      <w:bookmarkStart w:id="1213" w:name="_Toc104546859"/>
      <w:bookmarkStart w:id="1214" w:name="_Toc112937906"/>
      <w:bookmarkStart w:id="1215" w:name="_Toc114134663"/>
      <w:bookmarkStart w:id="1216" w:name="_Toc120681602"/>
      <w:bookmarkStart w:id="1217" w:name="_Toc133434789"/>
      <w:bookmarkStart w:id="1218" w:name="_Toc138693972"/>
      <w:bookmarkStart w:id="1219" w:name="_Toc148535513"/>
      <w:bookmarkStart w:id="1220" w:name="_Toc148535701"/>
      <w:r>
        <w:t>5.1.3.4.1</w:t>
      </w:r>
      <w:r>
        <w:tab/>
        <w:t>Description</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221" w:name="_Toc89426592"/>
      <w:bookmarkStart w:id="1222" w:name="_Toc94020377"/>
      <w:bookmarkStart w:id="1223" w:name="_Toc97034908"/>
      <w:bookmarkStart w:id="1224" w:name="_Toc97037785"/>
      <w:bookmarkStart w:id="1225" w:name="_Toc100939994"/>
      <w:bookmarkStart w:id="1226" w:name="_Toc104546860"/>
      <w:bookmarkStart w:id="1227" w:name="_Toc112937907"/>
      <w:bookmarkStart w:id="1228" w:name="_Toc114134664"/>
      <w:bookmarkStart w:id="1229" w:name="_Toc120681603"/>
      <w:bookmarkStart w:id="1230" w:name="_Toc133434790"/>
      <w:bookmarkStart w:id="1231" w:name="_Toc138693973"/>
      <w:bookmarkStart w:id="1232" w:name="_Toc148535514"/>
      <w:bookmarkStart w:id="1233" w:name="_Toc148535702"/>
      <w:r>
        <w:t>5.1.3.4.2</w:t>
      </w:r>
      <w:r>
        <w:tab/>
        <w:t>Resource Definition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234" w:name="_Toc94020378"/>
      <w:bookmarkStart w:id="1235" w:name="_Toc89426593"/>
      <w:bookmarkStart w:id="1236" w:name="_Toc97034909"/>
      <w:bookmarkStart w:id="1237" w:name="_Toc97037786"/>
      <w:bookmarkStart w:id="1238" w:name="_Toc100939995"/>
      <w:bookmarkStart w:id="1239" w:name="_Toc104546861"/>
      <w:bookmarkStart w:id="1240" w:name="_Toc112937908"/>
      <w:bookmarkStart w:id="1241" w:name="_Toc114134665"/>
      <w:bookmarkStart w:id="1242" w:name="_Toc120681604"/>
      <w:bookmarkStart w:id="1243" w:name="_Toc133434791"/>
      <w:bookmarkStart w:id="1244" w:name="_Toc138693974"/>
      <w:bookmarkStart w:id="1245" w:name="_Toc148535515"/>
      <w:bookmarkStart w:id="1246" w:name="_Toc148535703"/>
      <w:r>
        <w:t>5.1.3.4.3</w:t>
      </w:r>
      <w:r>
        <w:tab/>
        <w:t>Resource Standard Methods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4A2614A6" w14:textId="77777777" w:rsidR="00E9750A" w:rsidRDefault="00A16F12">
      <w:pPr>
        <w:pStyle w:val="6"/>
      </w:pPr>
      <w:bookmarkStart w:id="1247" w:name="_Toc89426594"/>
      <w:bookmarkStart w:id="1248" w:name="_Toc94020379"/>
      <w:bookmarkStart w:id="1249" w:name="_Toc97034910"/>
      <w:bookmarkStart w:id="1250" w:name="_Toc97037787"/>
      <w:bookmarkStart w:id="1251" w:name="_Toc100939996"/>
      <w:bookmarkStart w:id="1252" w:name="_Toc104546862"/>
      <w:bookmarkStart w:id="1253" w:name="_Toc112937909"/>
      <w:bookmarkStart w:id="1254" w:name="_Toc114134666"/>
      <w:bookmarkStart w:id="1255" w:name="_Toc120681605"/>
      <w:bookmarkStart w:id="1256" w:name="_Toc133434792"/>
      <w:bookmarkStart w:id="1257" w:name="_Toc138693975"/>
      <w:bookmarkStart w:id="1258" w:name="_Toc148535516"/>
      <w:bookmarkStart w:id="1259" w:name="_Toc148535704"/>
      <w:r>
        <w:t>5.1.3.4.3.1</w:t>
      </w:r>
      <w:r>
        <w:tab/>
        <w:t>POST</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260" w:name="_Toc97037788"/>
      <w:bookmarkStart w:id="1261" w:name="_Toc97034911"/>
      <w:bookmarkStart w:id="1262" w:name="_Toc89426595"/>
      <w:bookmarkStart w:id="1263" w:name="_Toc94020380"/>
      <w:bookmarkStart w:id="1264" w:name="_Toc100939997"/>
      <w:bookmarkStart w:id="1265" w:name="_Toc104546863"/>
      <w:bookmarkStart w:id="1266" w:name="_Toc112937910"/>
      <w:bookmarkStart w:id="1267" w:name="_Toc114134667"/>
      <w:bookmarkStart w:id="1268" w:name="_Toc120681606"/>
      <w:bookmarkStart w:id="1269" w:name="_Toc133434793"/>
      <w:bookmarkStart w:id="1270" w:name="_Toc138693976"/>
      <w:bookmarkStart w:id="1271" w:name="_Toc148535517"/>
      <w:bookmarkStart w:id="1272" w:name="_Toc148535705"/>
      <w:r>
        <w:lastRenderedPageBreak/>
        <w:t>5.1.3.4.4</w:t>
      </w:r>
      <w:r>
        <w:tab/>
        <w:t>Resource Custom Operations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3791E135" w14:textId="77777777" w:rsidR="00E9750A" w:rsidRDefault="00A16F12">
      <w:r>
        <w:t>None in this release of the specification.</w:t>
      </w:r>
    </w:p>
    <w:p w14:paraId="72797429" w14:textId="77777777" w:rsidR="00E9750A" w:rsidRDefault="00A16F12">
      <w:pPr>
        <w:pStyle w:val="41"/>
      </w:pPr>
      <w:bookmarkStart w:id="1273" w:name="_Toc89426596"/>
      <w:bookmarkStart w:id="1274" w:name="_Toc94020381"/>
      <w:bookmarkStart w:id="1275" w:name="_Toc97034912"/>
      <w:bookmarkStart w:id="1276" w:name="_Toc97037789"/>
      <w:bookmarkStart w:id="1277" w:name="_Toc100939998"/>
      <w:bookmarkStart w:id="1278" w:name="_Toc104546864"/>
      <w:bookmarkStart w:id="1279" w:name="_Toc112937911"/>
      <w:bookmarkStart w:id="1280" w:name="_Toc114134668"/>
      <w:bookmarkStart w:id="1281" w:name="_Toc120681607"/>
      <w:bookmarkStart w:id="1282" w:name="_Toc133434794"/>
      <w:bookmarkStart w:id="1283" w:name="_Toc138693977"/>
      <w:bookmarkStart w:id="1284" w:name="_Toc148535518"/>
      <w:bookmarkStart w:id="1285" w:name="_Toc148535706"/>
      <w:r>
        <w:t>5.1.3.5</w:t>
      </w:r>
      <w:r>
        <w:tab/>
        <w:t>Resource: Individual ADRF Data Retrieval Subscription</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386A34CB" w14:textId="77777777" w:rsidR="00E9750A" w:rsidRDefault="00A16F12">
      <w:pPr>
        <w:pStyle w:val="50"/>
      </w:pPr>
      <w:bookmarkStart w:id="1286" w:name="_Toc89426597"/>
      <w:bookmarkStart w:id="1287" w:name="_Toc94020382"/>
      <w:bookmarkStart w:id="1288" w:name="_Toc97034913"/>
      <w:bookmarkStart w:id="1289" w:name="_Toc97037790"/>
      <w:bookmarkStart w:id="1290" w:name="_Toc100939999"/>
      <w:bookmarkStart w:id="1291" w:name="_Toc104546865"/>
      <w:bookmarkStart w:id="1292" w:name="_Toc112937912"/>
      <w:bookmarkStart w:id="1293" w:name="_Toc114134669"/>
      <w:bookmarkStart w:id="1294" w:name="_Toc120681608"/>
      <w:bookmarkStart w:id="1295" w:name="_Toc133434795"/>
      <w:bookmarkStart w:id="1296" w:name="_Toc138693978"/>
      <w:bookmarkStart w:id="1297" w:name="_Toc148535519"/>
      <w:bookmarkStart w:id="1298" w:name="_Toc148535707"/>
      <w:r>
        <w:t>5.1.3.5.1</w:t>
      </w:r>
      <w:r>
        <w:tab/>
        <w:t>Description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299" w:name="_Toc89426598"/>
      <w:bookmarkStart w:id="1300" w:name="_Toc94020383"/>
      <w:bookmarkStart w:id="1301" w:name="_Toc97034914"/>
      <w:bookmarkStart w:id="1302" w:name="_Toc97037791"/>
      <w:bookmarkStart w:id="1303" w:name="_Toc100940000"/>
      <w:bookmarkStart w:id="1304" w:name="_Toc104546866"/>
      <w:bookmarkStart w:id="1305" w:name="_Toc112937913"/>
      <w:bookmarkStart w:id="1306" w:name="_Toc114134670"/>
      <w:bookmarkStart w:id="1307" w:name="_Toc120681609"/>
      <w:bookmarkStart w:id="1308" w:name="_Toc133434796"/>
      <w:bookmarkStart w:id="1309" w:name="_Toc138693979"/>
      <w:bookmarkStart w:id="1310" w:name="_Toc148535520"/>
      <w:bookmarkStart w:id="1311" w:name="_Toc148535708"/>
      <w:r>
        <w:t>5.1.3.5.2</w:t>
      </w:r>
      <w:r>
        <w:tab/>
        <w:t>Resource Definition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312" w:name="_Toc100940001"/>
      <w:bookmarkStart w:id="1313" w:name="_Toc89426599"/>
      <w:bookmarkStart w:id="1314" w:name="_Toc97034915"/>
      <w:bookmarkStart w:id="1315" w:name="_Toc97037792"/>
      <w:bookmarkStart w:id="1316" w:name="_Toc94020384"/>
      <w:bookmarkStart w:id="1317" w:name="_Toc114134671"/>
      <w:bookmarkStart w:id="1318" w:name="_Toc104546867"/>
      <w:bookmarkStart w:id="1319" w:name="_Toc112937914"/>
      <w:bookmarkStart w:id="1320" w:name="_Toc120681610"/>
      <w:bookmarkStart w:id="1321" w:name="_Toc133434797"/>
      <w:bookmarkStart w:id="1322" w:name="_Toc138693980"/>
      <w:bookmarkStart w:id="1323" w:name="_Toc148535521"/>
      <w:bookmarkStart w:id="1324" w:name="_Toc148535709"/>
      <w:r>
        <w:t>5.1.3.5.3</w:t>
      </w:r>
      <w:r>
        <w:tab/>
        <w:t>Resource Standard Methods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4DECD73B" w14:textId="77777777" w:rsidR="00E9750A" w:rsidRDefault="00A16F12">
      <w:pPr>
        <w:pStyle w:val="6"/>
      </w:pPr>
      <w:bookmarkStart w:id="1325" w:name="_Toc89426600"/>
      <w:bookmarkStart w:id="1326" w:name="_Toc94020385"/>
      <w:bookmarkStart w:id="1327" w:name="_Toc97034916"/>
      <w:bookmarkStart w:id="1328" w:name="_Toc97037793"/>
      <w:bookmarkStart w:id="1329" w:name="_Toc100940002"/>
      <w:bookmarkStart w:id="1330" w:name="_Toc104546868"/>
      <w:bookmarkStart w:id="1331" w:name="_Toc112937915"/>
      <w:bookmarkStart w:id="1332" w:name="_Toc114134672"/>
      <w:bookmarkStart w:id="1333" w:name="_Toc120681611"/>
      <w:bookmarkStart w:id="1334" w:name="_Toc133434798"/>
      <w:bookmarkStart w:id="1335" w:name="_Toc138693981"/>
      <w:bookmarkStart w:id="1336" w:name="_Toc148535522"/>
      <w:bookmarkStart w:id="1337" w:name="_Toc148535710"/>
      <w:r>
        <w:t>5.1.3.5.3.1</w:t>
      </w:r>
      <w:r>
        <w:tab/>
        <w:t>DELETE</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338" w:name="_Toc112937916"/>
      <w:bookmarkStart w:id="1339" w:name="_Toc97037794"/>
      <w:bookmarkStart w:id="1340" w:name="_Toc114134673"/>
      <w:bookmarkStart w:id="1341" w:name="_Toc120681612"/>
      <w:bookmarkStart w:id="1342" w:name="_Toc104546869"/>
      <w:bookmarkStart w:id="1343" w:name="_Toc100940003"/>
      <w:bookmarkStart w:id="1344" w:name="_Toc97034917"/>
      <w:bookmarkStart w:id="1345" w:name="_Toc89426601"/>
      <w:bookmarkStart w:id="1346" w:name="_Toc94020386"/>
      <w:bookmarkStart w:id="1347"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348" w:name="_Toc138693982"/>
      <w:bookmarkStart w:id="1349" w:name="_Toc148535523"/>
      <w:bookmarkStart w:id="1350" w:name="_Toc148535711"/>
      <w:r>
        <w:t>5.1.3.5.4</w:t>
      </w:r>
      <w:r>
        <w:tab/>
        <w:t>Resource Custom Operations</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4563DA5A" w14:textId="77777777" w:rsidR="00E9750A" w:rsidRDefault="00A16F12">
      <w:r>
        <w:t>None in this release of the specification.</w:t>
      </w:r>
    </w:p>
    <w:p w14:paraId="22BC993F" w14:textId="77777777" w:rsidR="00E9750A" w:rsidRDefault="00A16F12">
      <w:pPr>
        <w:pStyle w:val="31"/>
      </w:pPr>
      <w:bookmarkStart w:id="1351" w:name="_Toc72766458"/>
      <w:bookmarkStart w:id="1352" w:name="_Toc72767025"/>
      <w:bookmarkStart w:id="1353" w:name="_Toc73042477"/>
      <w:bookmarkStart w:id="1354" w:name="_Toc81242821"/>
      <w:bookmarkStart w:id="1355" w:name="_Toc89426602"/>
      <w:bookmarkStart w:id="1356" w:name="_Toc94020387"/>
      <w:bookmarkStart w:id="1357" w:name="_Toc97034918"/>
      <w:bookmarkStart w:id="1358" w:name="_Toc97037795"/>
      <w:bookmarkStart w:id="1359" w:name="_Toc100940004"/>
      <w:bookmarkStart w:id="1360" w:name="_Toc104546870"/>
      <w:bookmarkStart w:id="1361" w:name="_Toc112937917"/>
      <w:bookmarkStart w:id="1362" w:name="_Toc114134674"/>
      <w:bookmarkStart w:id="1363" w:name="_Toc120681613"/>
      <w:bookmarkStart w:id="1364" w:name="_Toc133434800"/>
      <w:bookmarkStart w:id="1365" w:name="_Toc138693983"/>
      <w:bookmarkStart w:id="1366" w:name="_Toc148535524"/>
      <w:bookmarkStart w:id="1367" w:name="_Toc148535712"/>
      <w:r>
        <w:t>5.1.4</w:t>
      </w:r>
      <w:r>
        <w:tab/>
        <w:t>Custom Operations without associated resources</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384FC49A" w14:textId="77777777" w:rsidR="00E9750A" w:rsidRDefault="00A16F12">
      <w:pPr>
        <w:pStyle w:val="41"/>
      </w:pPr>
      <w:bookmarkStart w:id="1368" w:name="_Toc72766459"/>
      <w:bookmarkStart w:id="1369" w:name="_Toc72767026"/>
      <w:bookmarkStart w:id="1370" w:name="_Toc73042478"/>
      <w:bookmarkStart w:id="1371" w:name="_Toc81242822"/>
      <w:bookmarkStart w:id="1372" w:name="_Toc89426603"/>
      <w:bookmarkStart w:id="1373" w:name="_Toc94020388"/>
      <w:bookmarkStart w:id="1374" w:name="_Toc97034919"/>
      <w:bookmarkStart w:id="1375" w:name="_Toc97037796"/>
      <w:bookmarkStart w:id="1376" w:name="_Toc100940005"/>
      <w:bookmarkStart w:id="1377" w:name="_Toc104546871"/>
      <w:bookmarkStart w:id="1378" w:name="_Toc112937918"/>
      <w:bookmarkStart w:id="1379" w:name="_Toc114134675"/>
      <w:bookmarkStart w:id="1380" w:name="_Toc120681614"/>
      <w:bookmarkStart w:id="1381" w:name="_Toc133434801"/>
      <w:bookmarkStart w:id="1382" w:name="_Toc138693984"/>
      <w:bookmarkStart w:id="1383" w:name="_Toc148535525"/>
      <w:bookmarkStart w:id="1384" w:name="_Toc148535713"/>
      <w:r>
        <w:t>5.1.4.1</w:t>
      </w:r>
      <w:r>
        <w:tab/>
        <w:t>Overview</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45" type="#_x0000_t75" style="width:379.2pt;height:190.8pt" o:ole="">
            <v:imagedata r:id="rId50" o:title="" cropbottom="7081f" cropright="4734f"/>
          </v:shape>
          <o:OLEObject Type="Embed" ProgID="Visio.Drawing.15" ShapeID="_x0000_i1045" DrawAspect="Content" ObjectID="_1759333345"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385" w:name="_Toc97034920"/>
      <w:bookmarkStart w:id="1386" w:name="_Toc112937919"/>
      <w:bookmarkStart w:id="1387" w:name="_Toc94020389"/>
      <w:bookmarkStart w:id="1388" w:name="_Toc97037797"/>
      <w:bookmarkStart w:id="1389" w:name="_Toc81242823"/>
      <w:bookmarkStart w:id="1390" w:name="_Toc89426604"/>
      <w:bookmarkStart w:id="1391" w:name="_Toc72767027"/>
      <w:bookmarkStart w:id="1392" w:name="_Toc73042479"/>
      <w:bookmarkStart w:id="1393" w:name="_Toc72766460"/>
      <w:bookmarkStart w:id="1394" w:name="_Toc100940006"/>
      <w:bookmarkStart w:id="1395" w:name="_Toc104546872"/>
      <w:bookmarkStart w:id="1396" w:name="_Toc114134676"/>
      <w:bookmarkStart w:id="1397" w:name="_Toc120681615"/>
      <w:bookmarkStart w:id="1398" w:name="_Toc133434802"/>
      <w:bookmarkStart w:id="1399" w:name="_Toc138693985"/>
      <w:bookmarkStart w:id="1400" w:name="_Toc148535526"/>
      <w:bookmarkStart w:id="1401" w:name="_Toc148535714"/>
      <w:r>
        <w:t>5.1.4.2</w:t>
      </w:r>
      <w:r>
        <w:tab/>
        <w:t>Operation: request-storage-sub</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4E6209B3" w14:textId="77777777" w:rsidR="00E9750A" w:rsidRDefault="00A16F12">
      <w:pPr>
        <w:pStyle w:val="50"/>
      </w:pPr>
      <w:bookmarkStart w:id="1402" w:name="_Toc97034921"/>
      <w:bookmarkStart w:id="1403" w:name="_Toc94020390"/>
      <w:bookmarkStart w:id="1404" w:name="_Toc112937920"/>
      <w:bookmarkStart w:id="1405" w:name="_Toc104546873"/>
      <w:bookmarkStart w:id="1406" w:name="_Toc100940007"/>
      <w:bookmarkStart w:id="1407" w:name="_Toc114134677"/>
      <w:bookmarkStart w:id="1408" w:name="_Toc120681616"/>
      <w:bookmarkStart w:id="1409" w:name="_Toc97037798"/>
      <w:bookmarkStart w:id="1410" w:name="_Toc72766461"/>
      <w:bookmarkStart w:id="1411" w:name="_Toc72767028"/>
      <w:bookmarkStart w:id="1412" w:name="_Toc73042480"/>
      <w:bookmarkStart w:id="1413" w:name="_Toc81242824"/>
      <w:bookmarkStart w:id="1414" w:name="_Toc89426605"/>
      <w:bookmarkStart w:id="1415" w:name="_Toc133434803"/>
      <w:bookmarkStart w:id="1416" w:name="_Toc138693986"/>
      <w:bookmarkStart w:id="1417" w:name="_Toc148535527"/>
      <w:bookmarkStart w:id="1418" w:name="_Toc148535715"/>
      <w:r>
        <w:t>5.1.4.2.1</w:t>
      </w:r>
      <w:r>
        <w:tab/>
        <w:t>Description</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419" w:name="_Toc73042481"/>
      <w:bookmarkStart w:id="1420" w:name="_Toc89426606"/>
      <w:bookmarkStart w:id="1421" w:name="_Toc81242825"/>
      <w:bookmarkStart w:id="1422" w:name="_Toc72767029"/>
      <w:bookmarkStart w:id="1423" w:name="_Toc72766462"/>
      <w:bookmarkStart w:id="1424" w:name="_Toc94020391"/>
      <w:bookmarkStart w:id="1425" w:name="_Toc97034922"/>
      <w:bookmarkStart w:id="1426" w:name="_Toc97037799"/>
      <w:bookmarkStart w:id="1427" w:name="_Toc100940008"/>
      <w:bookmarkStart w:id="1428" w:name="_Toc104546874"/>
      <w:bookmarkStart w:id="1429" w:name="_Toc112937921"/>
      <w:bookmarkStart w:id="1430" w:name="_Toc114134678"/>
      <w:bookmarkStart w:id="1431" w:name="_Toc120681617"/>
      <w:bookmarkStart w:id="1432" w:name="_Toc133434804"/>
      <w:bookmarkStart w:id="1433" w:name="_Toc138693987"/>
      <w:bookmarkStart w:id="1434" w:name="_Toc148535528"/>
      <w:bookmarkStart w:id="1435" w:name="_Toc148535716"/>
      <w:r>
        <w:t>5.1.4.2.2</w:t>
      </w:r>
      <w:r>
        <w:tab/>
        <w:t>Operation Definition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436" w:name="_Toc72767030"/>
      <w:bookmarkStart w:id="1437" w:name="_Toc72766463"/>
      <w:bookmarkStart w:id="1438" w:name="_Toc81242826"/>
      <w:bookmarkStart w:id="1439" w:name="_Toc73042482"/>
      <w:bookmarkStart w:id="1440" w:name="_Toc94020392"/>
      <w:bookmarkStart w:id="1441" w:name="_Toc89426607"/>
      <w:bookmarkStart w:id="1442" w:name="_Toc97037800"/>
      <w:bookmarkStart w:id="1443" w:name="_Toc97034923"/>
      <w:bookmarkStart w:id="1444" w:name="_Toc100940009"/>
      <w:bookmarkStart w:id="1445" w:name="_Toc104546875"/>
      <w:bookmarkStart w:id="1446" w:name="_Toc112937922"/>
      <w:bookmarkStart w:id="1447" w:name="_Toc114134679"/>
      <w:bookmarkStart w:id="1448" w:name="_Toc120681618"/>
      <w:bookmarkStart w:id="1449" w:name="_Toc133434805"/>
      <w:bookmarkStart w:id="1450" w:name="_Toc138693988"/>
      <w:bookmarkStart w:id="1451" w:name="_Toc148535529"/>
      <w:bookmarkStart w:id="1452" w:name="_Toc148535717"/>
      <w:r>
        <w:t>5.1.4.3</w:t>
      </w:r>
      <w:r>
        <w:tab/>
        <w:t>Operation: request-storage-sub-removal</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393F017C" w14:textId="77777777" w:rsidR="00E9750A" w:rsidRDefault="00A16F12">
      <w:pPr>
        <w:pStyle w:val="50"/>
      </w:pPr>
      <w:bookmarkStart w:id="1453" w:name="_Toc97034924"/>
      <w:bookmarkStart w:id="1454" w:name="_Toc94020393"/>
      <w:bookmarkStart w:id="1455" w:name="_Toc97037801"/>
      <w:bookmarkStart w:id="1456" w:name="_Toc100940010"/>
      <w:bookmarkStart w:id="1457" w:name="_Toc89426608"/>
      <w:bookmarkStart w:id="1458" w:name="_Toc104546876"/>
      <w:bookmarkStart w:id="1459" w:name="_Toc112937923"/>
      <w:bookmarkStart w:id="1460" w:name="_Toc114134680"/>
      <w:bookmarkStart w:id="1461" w:name="_Toc120681619"/>
      <w:bookmarkStart w:id="1462" w:name="_Toc133434806"/>
      <w:bookmarkStart w:id="1463" w:name="_Toc138693989"/>
      <w:bookmarkStart w:id="1464" w:name="_Toc148535530"/>
      <w:bookmarkStart w:id="1465" w:name="_Toc148535718"/>
      <w:r>
        <w:t>5.1.4.3.1</w:t>
      </w:r>
      <w:r>
        <w:tab/>
        <w:t>Description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466" w:name="_Toc89426609"/>
      <w:bookmarkStart w:id="1467" w:name="_Toc94020394"/>
      <w:bookmarkStart w:id="1468" w:name="_Toc97034925"/>
      <w:bookmarkStart w:id="1469" w:name="_Toc97037802"/>
      <w:bookmarkStart w:id="1470" w:name="_Toc100940011"/>
      <w:bookmarkStart w:id="1471" w:name="_Toc104546877"/>
      <w:bookmarkStart w:id="1472" w:name="_Toc112937924"/>
      <w:bookmarkStart w:id="1473" w:name="_Toc114134681"/>
      <w:bookmarkStart w:id="1474" w:name="_Toc120681620"/>
      <w:bookmarkStart w:id="1475" w:name="_Toc133434807"/>
      <w:bookmarkStart w:id="1476" w:name="_Toc138693990"/>
      <w:bookmarkStart w:id="1477" w:name="_Toc148535531"/>
      <w:bookmarkStart w:id="1478" w:name="_Toc148535719"/>
      <w:r>
        <w:t>5.1.4.3.2</w:t>
      </w:r>
      <w:r>
        <w:tab/>
        <w:t>Operation Definition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479" w:name="_Toc114134682"/>
      <w:bookmarkStart w:id="1480" w:name="_Toc120681621"/>
      <w:bookmarkStart w:id="1481" w:name="_Toc97037803"/>
      <w:bookmarkStart w:id="1482" w:name="_Toc97034926"/>
      <w:bookmarkStart w:id="1483" w:name="_Toc112937925"/>
      <w:bookmarkStart w:id="1484" w:name="_Toc104546878"/>
      <w:bookmarkStart w:id="1485" w:name="_Toc100940012"/>
      <w:bookmarkStart w:id="1486" w:name="_Toc133434808"/>
      <w:bookmarkStart w:id="1487" w:name="_Toc138693991"/>
      <w:bookmarkStart w:id="1488" w:name="_Toc148535532"/>
      <w:bookmarkStart w:id="1489" w:name="_Toc148535720"/>
      <w:r>
        <w:t>5.1.4.4</w:t>
      </w:r>
      <w:r>
        <w:tab/>
        <w:t>Operation: remove-stored-data-analytics</w:t>
      </w:r>
      <w:bookmarkEnd w:id="1479"/>
      <w:bookmarkEnd w:id="1480"/>
      <w:bookmarkEnd w:id="1481"/>
      <w:bookmarkEnd w:id="1482"/>
      <w:bookmarkEnd w:id="1483"/>
      <w:bookmarkEnd w:id="1484"/>
      <w:bookmarkEnd w:id="1485"/>
      <w:bookmarkEnd w:id="1486"/>
      <w:bookmarkEnd w:id="1487"/>
      <w:bookmarkEnd w:id="1488"/>
      <w:bookmarkEnd w:id="1489"/>
    </w:p>
    <w:p w14:paraId="397148E8" w14:textId="77777777" w:rsidR="00E9750A" w:rsidRDefault="00A16F12">
      <w:pPr>
        <w:pStyle w:val="50"/>
      </w:pPr>
      <w:bookmarkStart w:id="1490" w:name="_Toc104546879"/>
      <w:bookmarkStart w:id="1491" w:name="_Toc97037804"/>
      <w:bookmarkStart w:id="1492" w:name="_Toc100940013"/>
      <w:bookmarkStart w:id="1493" w:name="_Toc97034927"/>
      <w:bookmarkStart w:id="1494" w:name="_Toc114134683"/>
      <w:bookmarkStart w:id="1495" w:name="_Toc112937926"/>
      <w:bookmarkStart w:id="1496" w:name="_Toc120681622"/>
      <w:bookmarkStart w:id="1497" w:name="_Toc133434809"/>
      <w:bookmarkStart w:id="1498" w:name="_Toc138693992"/>
      <w:bookmarkStart w:id="1499" w:name="_Toc148535533"/>
      <w:bookmarkStart w:id="1500" w:name="_Toc148535721"/>
      <w:r>
        <w:t>5.1.4.4.1</w:t>
      </w:r>
      <w:r>
        <w:tab/>
        <w:t>Description</w:t>
      </w:r>
      <w:bookmarkEnd w:id="1490"/>
      <w:bookmarkEnd w:id="1491"/>
      <w:bookmarkEnd w:id="1492"/>
      <w:bookmarkEnd w:id="1493"/>
      <w:bookmarkEnd w:id="1494"/>
      <w:bookmarkEnd w:id="1495"/>
      <w:bookmarkEnd w:id="1496"/>
      <w:bookmarkEnd w:id="1497"/>
      <w:bookmarkEnd w:id="1498"/>
      <w:bookmarkEnd w:id="1499"/>
      <w:bookmarkEnd w:id="1500"/>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501" w:name="_Toc97034928"/>
      <w:bookmarkStart w:id="1502" w:name="_Toc97037805"/>
      <w:bookmarkStart w:id="1503" w:name="_Toc100940014"/>
      <w:bookmarkStart w:id="1504" w:name="_Toc104546880"/>
      <w:bookmarkStart w:id="1505" w:name="_Toc112937927"/>
      <w:bookmarkStart w:id="1506" w:name="_Toc114134684"/>
      <w:bookmarkStart w:id="1507" w:name="_Toc120681623"/>
      <w:bookmarkStart w:id="1508" w:name="_Toc133434810"/>
      <w:bookmarkStart w:id="1509" w:name="_Toc138693993"/>
      <w:bookmarkStart w:id="1510" w:name="_Toc148535534"/>
      <w:bookmarkStart w:id="1511" w:name="_Toc148535722"/>
      <w:r>
        <w:t>5.1.4.4.2</w:t>
      </w:r>
      <w:r>
        <w:tab/>
        <w:t>Operation Definition</w:t>
      </w:r>
      <w:bookmarkEnd w:id="1501"/>
      <w:bookmarkEnd w:id="1502"/>
      <w:bookmarkEnd w:id="1503"/>
      <w:bookmarkEnd w:id="1504"/>
      <w:bookmarkEnd w:id="1505"/>
      <w:bookmarkEnd w:id="1506"/>
      <w:bookmarkEnd w:id="1507"/>
      <w:bookmarkEnd w:id="1508"/>
      <w:bookmarkEnd w:id="1509"/>
      <w:bookmarkEnd w:id="1510"/>
      <w:bookmarkEnd w:id="1511"/>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512" w:name="_Toc72766464"/>
      <w:bookmarkStart w:id="1513" w:name="_Toc72767031"/>
      <w:bookmarkStart w:id="1514" w:name="_Toc73042483"/>
      <w:bookmarkStart w:id="1515" w:name="_Toc89426610"/>
      <w:bookmarkStart w:id="1516" w:name="_Toc81242827"/>
      <w:bookmarkStart w:id="1517" w:name="_Toc97034929"/>
      <w:bookmarkStart w:id="1518" w:name="_Toc94020395"/>
      <w:bookmarkStart w:id="1519" w:name="_Toc100940015"/>
      <w:bookmarkStart w:id="1520" w:name="_Toc97037806"/>
      <w:bookmarkStart w:id="1521" w:name="_Toc104546881"/>
      <w:bookmarkStart w:id="1522" w:name="_Toc112937928"/>
      <w:bookmarkStart w:id="1523" w:name="_Toc114134685"/>
      <w:bookmarkStart w:id="1524" w:name="_Toc120681624"/>
      <w:bookmarkStart w:id="1525" w:name="_Toc133434811"/>
      <w:bookmarkStart w:id="1526" w:name="_Toc138693994"/>
      <w:bookmarkStart w:id="1527" w:name="_Toc148535535"/>
      <w:bookmarkStart w:id="1528" w:name="_Toc148535723"/>
      <w:r>
        <w:t>5.1.5</w:t>
      </w:r>
      <w:r>
        <w:tab/>
        <w:t>Notifications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0990CC5C" w14:textId="77777777" w:rsidR="00E9750A" w:rsidRDefault="00A16F12">
      <w:pPr>
        <w:pStyle w:val="41"/>
      </w:pPr>
      <w:bookmarkStart w:id="1529" w:name="_Toc72766465"/>
      <w:bookmarkStart w:id="1530" w:name="_Toc72767032"/>
      <w:bookmarkStart w:id="1531" w:name="_Toc73042484"/>
      <w:bookmarkStart w:id="1532" w:name="_Toc81242828"/>
      <w:bookmarkStart w:id="1533" w:name="_Toc89426611"/>
      <w:bookmarkStart w:id="1534" w:name="_Toc94020396"/>
      <w:bookmarkStart w:id="1535" w:name="_Toc97034930"/>
      <w:bookmarkStart w:id="1536" w:name="_Toc97037807"/>
      <w:bookmarkStart w:id="1537" w:name="_Toc100940016"/>
      <w:bookmarkStart w:id="1538" w:name="_Toc104546882"/>
      <w:bookmarkStart w:id="1539" w:name="_Toc112937929"/>
      <w:bookmarkStart w:id="1540" w:name="_Toc114134686"/>
      <w:bookmarkStart w:id="1541" w:name="_Toc120681625"/>
      <w:bookmarkStart w:id="1542" w:name="_Toc133434812"/>
      <w:bookmarkStart w:id="1543" w:name="_Toc138693995"/>
      <w:bookmarkStart w:id="1544" w:name="_Toc148535536"/>
      <w:bookmarkStart w:id="1545" w:name="_Toc148535724"/>
      <w:r>
        <w:t>5.1.5.1</w:t>
      </w:r>
      <w:r>
        <w:tab/>
        <w:t>General</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1546" w:name="_Toc72766466"/>
      <w:bookmarkStart w:id="1547" w:name="_Toc72767033"/>
      <w:bookmarkStart w:id="1548" w:name="_Toc73042485"/>
      <w:bookmarkStart w:id="1549" w:name="_Toc81242829"/>
      <w:bookmarkStart w:id="1550" w:name="_Toc89426612"/>
      <w:bookmarkStart w:id="1551" w:name="_Toc94020397"/>
      <w:bookmarkStart w:id="1552" w:name="_Toc97034931"/>
      <w:bookmarkStart w:id="1553" w:name="_Toc97037808"/>
      <w:bookmarkStart w:id="1554" w:name="_Toc100940017"/>
      <w:bookmarkStart w:id="1555" w:name="_Toc104546883"/>
      <w:bookmarkStart w:id="1556" w:name="_Toc112937930"/>
      <w:bookmarkStart w:id="1557" w:name="_Toc114134687"/>
      <w:bookmarkStart w:id="1558" w:name="_Toc120681626"/>
      <w:bookmarkStart w:id="1559" w:name="_Toc133434813"/>
      <w:bookmarkStart w:id="1560" w:name="_Toc138693996"/>
      <w:bookmarkStart w:id="1561" w:name="_Toc148535537"/>
      <w:bookmarkStart w:id="1562" w:name="_Toc148535725"/>
      <w:r>
        <w:t>5.1.5.2</w:t>
      </w:r>
      <w:r>
        <w:tab/>
        <w:t>Retrieval Notification</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2B666E6E" w14:textId="77777777" w:rsidR="00E9750A" w:rsidRDefault="00A16F12">
      <w:pPr>
        <w:pStyle w:val="50"/>
      </w:pPr>
      <w:bookmarkStart w:id="1563" w:name="_Toc72766467"/>
      <w:bookmarkStart w:id="1564" w:name="_Toc72767034"/>
      <w:bookmarkStart w:id="1565" w:name="_Toc73042486"/>
      <w:bookmarkStart w:id="1566" w:name="_Toc81242830"/>
      <w:bookmarkStart w:id="1567" w:name="_Toc89426613"/>
      <w:bookmarkStart w:id="1568" w:name="_Toc94020398"/>
      <w:bookmarkStart w:id="1569" w:name="_Toc97034932"/>
      <w:bookmarkStart w:id="1570" w:name="_Toc97037809"/>
      <w:bookmarkStart w:id="1571" w:name="_Toc100940018"/>
      <w:bookmarkStart w:id="1572" w:name="_Toc104546884"/>
      <w:bookmarkStart w:id="1573" w:name="_Toc112937931"/>
      <w:bookmarkStart w:id="1574" w:name="_Toc114134688"/>
      <w:bookmarkStart w:id="1575" w:name="_Toc120681627"/>
      <w:bookmarkStart w:id="1576" w:name="_Toc133434814"/>
      <w:bookmarkStart w:id="1577" w:name="_Toc138693997"/>
      <w:bookmarkStart w:id="1578" w:name="_Toc148535538"/>
      <w:bookmarkStart w:id="1579" w:name="_Toc148535726"/>
      <w:r>
        <w:t>5.1.5.2.1</w:t>
      </w:r>
      <w:r>
        <w:tab/>
        <w:t>Description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580" w:name="_Toc72766468"/>
      <w:bookmarkStart w:id="1581" w:name="_Toc72767035"/>
      <w:bookmarkStart w:id="1582" w:name="_Toc73042487"/>
      <w:bookmarkStart w:id="1583" w:name="_Toc81242831"/>
      <w:bookmarkStart w:id="1584" w:name="_Toc89426614"/>
      <w:bookmarkStart w:id="1585" w:name="_Toc94020399"/>
      <w:bookmarkStart w:id="1586" w:name="_Toc97034933"/>
      <w:bookmarkStart w:id="1587" w:name="_Toc97037810"/>
      <w:bookmarkStart w:id="1588" w:name="_Toc100940019"/>
      <w:bookmarkStart w:id="1589" w:name="_Toc104546885"/>
      <w:bookmarkStart w:id="1590" w:name="_Toc112937932"/>
      <w:bookmarkStart w:id="1591" w:name="_Toc114134689"/>
      <w:bookmarkStart w:id="1592" w:name="_Toc120681628"/>
      <w:bookmarkStart w:id="1593" w:name="_Toc133434815"/>
      <w:bookmarkStart w:id="1594" w:name="_Toc138693998"/>
      <w:bookmarkStart w:id="1595" w:name="_Toc148535539"/>
      <w:bookmarkStart w:id="1596" w:name="_Toc148535727"/>
      <w:r>
        <w:t>5.1.5.2.2</w:t>
      </w:r>
      <w:r>
        <w:tab/>
        <w:t>Target URI</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597" w:name="_Toc72766469"/>
      <w:bookmarkStart w:id="1598" w:name="_Toc72767036"/>
      <w:bookmarkStart w:id="1599" w:name="_Toc73042488"/>
      <w:bookmarkStart w:id="1600" w:name="_Toc81242832"/>
      <w:bookmarkStart w:id="1601" w:name="_Toc89426615"/>
      <w:bookmarkStart w:id="1602" w:name="_Toc94020400"/>
      <w:bookmarkStart w:id="1603" w:name="_Toc97034934"/>
      <w:bookmarkStart w:id="1604" w:name="_Toc97037811"/>
      <w:bookmarkStart w:id="1605" w:name="_Toc100940020"/>
      <w:bookmarkStart w:id="1606" w:name="_Toc104546886"/>
      <w:bookmarkStart w:id="1607" w:name="_Toc112937933"/>
      <w:bookmarkStart w:id="1608" w:name="_Toc114134690"/>
      <w:bookmarkStart w:id="1609" w:name="_Toc120681629"/>
      <w:bookmarkStart w:id="1610" w:name="_Toc133434816"/>
      <w:bookmarkStart w:id="1611" w:name="_Toc138693999"/>
      <w:bookmarkStart w:id="1612" w:name="_Toc148535540"/>
      <w:bookmarkStart w:id="1613" w:name="_Toc148535728"/>
      <w:r>
        <w:t>5.1.5.2.3</w:t>
      </w:r>
      <w:r>
        <w:tab/>
        <w:t>Standard Methods</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C058296" w14:textId="77777777" w:rsidR="00E9750A" w:rsidRDefault="00A16F12">
      <w:pPr>
        <w:pStyle w:val="6"/>
      </w:pPr>
      <w:bookmarkStart w:id="1614" w:name="_Toc72766470"/>
      <w:bookmarkStart w:id="1615" w:name="_Toc72767037"/>
      <w:bookmarkStart w:id="1616" w:name="_Toc73042489"/>
      <w:bookmarkStart w:id="1617" w:name="_Toc81242833"/>
      <w:bookmarkStart w:id="1618" w:name="_Toc89426616"/>
      <w:bookmarkStart w:id="1619" w:name="_Toc94020401"/>
      <w:bookmarkStart w:id="1620" w:name="_Toc97034935"/>
      <w:bookmarkStart w:id="1621" w:name="_Toc97037812"/>
      <w:bookmarkStart w:id="1622" w:name="_Toc100940021"/>
      <w:bookmarkStart w:id="1623" w:name="_Toc104546887"/>
      <w:bookmarkStart w:id="1624" w:name="_Toc112937934"/>
      <w:bookmarkStart w:id="1625" w:name="_Toc114134691"/>
      <w:bookmarkStart w:id="1626" w:name="_Toc120681630"/>
      <w:bookmarkStart w:id="1627" w:name="_Toc133434817"/>
      <w:bookmarkStart w:id="1628" w:name="_Toc138694000"/>
      <w:bookmarkStart w:id="1629" w:name="_Toc148535541"/>
      <w:bookmarkStart w:id="1630" w:name="_Toc148535729"/>
      <w:r>
        <w:t>5.1.5.2.3.1</w:t>
      </w:r>
      <w:r>
        <w:tab/>
        <w:t>POST</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631" w:name="_Toc97037813"/>
      <w:bookmarkStart w:id="1632" w:name="_Toc97034937"/>
      <w:bookmarkStart w:id="1633" w:name="_Toc81242835"/>
      <w:bookmarkStart w:id="1634" w:name="_Toc104546888"/>
      <w:bookmarkStart w:id="1635" w:name="_Toc100940022"/>
      <w:bookmarkStart w:id="1636" w:name="_Toc89426618"/>
      <w:bookmarkStart w:id="1637" w:name="_Toc94020403"/>
      <w:bookmarkStart w:id="1638" w:name="_Toc112937935"/>
      <w:bookmarkStart w:id="1639" w:name="_Toc73042491"/>
      <w:bookmarkStart w:id="1640" w:name="_Toc72766472"/>
      <w:bookmarkStart w:id="1641" w:name="_Toc72767039"/>
      <w:bookmarkStart w:id="1642" w:name="_Toc114134692"/>
      <w:bookmarkStart w:id="1643" w:name="_Toc120681631"/>
      <w:bookmarkStart w:id="1644" w:name="_Toc133434818"/>
      <w:bookmarkStart w:id="1645" w:name="_Toc138694001"/>
      <w:bookmarkStart w:id="1646" w:name="_Toc148535542"/>
      <w:bookmarkStart w:id="1647" w:name="_Toc148535730"/>
      <w:r>
        <w:lastRenderedPageBreak/>
        <w:t>5.1.6</w:t>
      </w:r>
      <w:r>
        <w:tab/>
        <w:t>Data Model</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C6AF3A6" w14:textId="77777777" w:rsidR="00E9750A" w:rsidRDefault="00A16F12">
      <w:pPr>
        <w:pStyle w:val="41"/>
      </w:pPr>
      <w:bookmarkStart w:id="1648" w:name="_Toc72766473"/>
      <w:bookmarkStart w:id="1649" w:name="_Toc72767040"/>
      <w:bookmarkStart w:id="1650" w:name="_Toc73042492"/>
      <w:bookmarkStart w:id="1651" w:name="_Toc81242836"/>
      <w:bookmarkStart w:id="1652" w:name="_Toc89426619"/>
      <w:bookmarkStart w:id="1653" w:name="_Toc94020404"/>
      <w:bookmarkStart w:id="1654" w:name="_Toc97034938"/>
      <w:bookmarkStart w:id="1655" w:name="_Toc97037814"/>
      <w:bookmarkStart w:id="1656" w:name="_Toc100940023"/>
      <w:bookmarkStart w:id="1657" w:name="_Toc104546889"/>
      <w:bookmarkStart w:id="1658" w:name="_Toc112937936"/>
      <w:bookmarkStart w:id="1659" w:name="_Toc114134693"/>
      <w:bookmarkStart w:id="1660" w:name="_Toc120681632"/>
      <w:bookmarkStart w:id="1661" w:name="_Toc133434819"/>
      <w:bookmarkStart w:id="1662" w:name="_Toc138694002"/>
      <w:bookmarkStart w:id="1663" w:name="_Toc148535543"/>
      <w:bookmarkStart w:id="1664" w:name="_Toc148535731"/>
      <w:r>
        <w:t>5.1.6.1</w:t>
      </w:r>
      <w:r>
        <w:tab/>
        <w:t>General</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665" w:name="_Hlk91663035"/>
            <w:r>
              <w:rPr>
                <w:lang w:eastAsia="zh-CN"/>
              </w:rPr>
              <w:t>Contains information about Data or Analytics specification.</w:t>
            </w:r>
            <w:bookmarkEnd w:id="1665"/>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666" w:name="_Toc114134694"/>
      <w:bookmarkStart w:id="1667" w:name="_Toc120681633"/>
      <w:bookmarkStart w:id="1668" w:name="_Toc112937937"/>
      <w:bookmarkStart w:id="1669" w:name="_Toc100940024"/>
      <w:bookmarkStart w:id="1670" w:name="_Toc104546890"/>
      <w:bookmarkStart w:id="1671" w:name="_Toc97034939"/>
      <w:bookmarkStart w:id="1672" w:name="_Toc97037815"/>
      <w:bookmarkStart w:id="1673" w:name="_Toc81242837"/>
      <w:bookmarkStart w:id="1674" w:name="_Toc89426620"/>
      <w:bookmarkStart w:id="1675" w:name="_Toc94020405"/>
      <w:bookmarkStart w:id="1676" w:name="_Toc73042493"/>
      <w:bookmarkStart w:id="1677" w:name="_Toc72766474"/>
      <w:bookmarkStart w:id="1678" w:name="_Toc72767041"/>
      <w:bookmarkStart w:id="1679" w:name="_Toc133434820"/>
      <w:bookmarkStart w:id="1680" w:name="_Toc138694003"/>
      <w:bookmarkStart w:id="1681" w:name="_Toc148535544"/>
      <w:bookmarkStart w:id="1682" w:name="_Toc148535732"/>
      <w:r>
        <w:rPr>
          <w:lang w:val="en-US"/>
        </w:rPr>
        <w:t>5.1.6.2</w:t>
      </w:r>
      <w:r>
        <w:rPr>
          <w:lang w:val="en-US"/>
        </w:rPr>
        <w:tab/>
        <w:t>Structured data types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6DB2A745" w14:textId="77777777" w:rsidR="00E9750A" w:rsidRDefault="00A16F12">
      <w:pPr>
        <w:pStyle w:val="50"/>
      </w:pPr>
      <w:bookmarkStart w:id="1683" w:name="_Toc104546891"/>
      <w:bookmarkStart w:id="1684" w:name="_Toc120681634"/>
      <w:bookmarkStart w:id="1685" w:name="_Toc114134695"/>
      <w:bookmarkStart w:id="1686" w:name="_Toc112937938"/>
      <w:bookmarkStart w:id="1687" w:name="_Toc73042494"/>
      <w:bookmarkStart w:id="1688" w:name="_Toc100940025"/>
      <w:bookmarkStart w:id="1689" w:name="_Toc97034940"/>
      <w:bookmarkStart w:id="1690" w:name="_Toc97037816"/>
      <w:bookmarkStart w:id="1691" w:name="_Toc94020406"/>
      <w:bookmarkStart w:id="1692" w:name="_Toc89426621"/>
      <w:bookmarkStart w:id="1693" w:name="_Toc81242838"/>
      <w:bookmarkStart w:id="1694" w:name="_Toc72767042"/>
      <w:bookmarkStart w:id="1695" w:name="_Toc72766475"/>
      <w:bookmarkStart w:id="1696" w:name="_Toc133434821"/>
      <w:bookmarkStart w:id="1697" w:name="_Toc138694004"/>
      <w:bookmarkStart w:id="1698" w:name="_Toc148535545"/>
      <w:bookmarkStart w:id="1699" w:name="_Toc148535733"/>
      <w:r>
        <w:t>5.1.6.2.1</w:t>
      </w:r>
      <w:r>
        <w:tab/>
        <w:t>Introduction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700" w:name="_Toc120681635"/>
      <w:bookmarkStart w:id="1701" w:name="_Toc114134696"/>
      <w:bookmarkStart w:id="1702" w:name="_Toc104546892"/>
      <w:bookmarkStart w:id="1703" w:name="_Toc112937939"/>
      <w:bookmarkStart w:id="1704" w:name="_Toc100940026"/>
      <w:bookmarkStart w:id="1705" w:name="_Toc97034941"/>
      <w:bookmarkStart w:id="1706" w:name="_Toc97037817"/>
      <w:bookmarkStart w:id="1707" w:name="_Toc94020407"/>
      <w:bookmarkStart w:id="1708" w:name="_Toc81242839"/>
      <w:bookmarkStart w:id="1709" w:name="_Toc89426622"/>
      <w:bookmarkStart w:id="1710" w:name="_Toc73042495"/>
      <w:bookmarkStart w:id="1711" w:name="_Toc72766476"/>
      <w:bookmarkStart w:id="1712" w:name="_Toc72767043"/>
      <w:bookmarkStart w:id="1713" w:name="_Toc133434822"/>
      <w:bookmarkStart w:id="1714" w:name="_Toc138694005"/>
      <w:bookmarkStart w:id="1715" w:name="_Toc148535546"/>
      <w:bookmarkStart w:id="1716" w:name="_Toc148535734"/>
      <w:r>
        <w:t>5.1.6.2.2</w:t>
      </w:r>
      <w:r>
        <w:tab/>
        <w:t>Type: NadrfDataStoreRecord</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5A20780E" w14:textId="77777777" w:rsidR="00F547CF" w:rsidRDefault="00F547CF" w:rsidP="00F547CF">
      <w:pPr>
        <w:keepNext/>
        <w:keepLines/>
        <w:spacing w:before="60"/>
        <w:jc w:val="center"/>
        <w:rPr>
          <w:rFonts w:ascii="Arial" w:hAnsi="Arial"/>
          <w:b/>
        </w:rPr>
      </w:pPr>
      <w:bookmarkStart w:id="1717" w:name="_Toc100940027"/>
      <w:bookmarkStart w:id="1718" w:name="_Toc97037818"/>
      <w:bookmarkStart w:id="1719" w:name="_Toc97034942"/>
      <w:bookmarkStart w:id="1720" w:name="_Toc120681636"/>
      <w:bookmarkStart w:id="1721" w:name="_Toc94020408"/>
      <w:bookmarkStart w:id="1722" w:name="_Toc114134697"/>
      <w:bookmarkStart w:id="1723" w:name="_Toc89426623"/>
      <w:bookmarkStart w:id="1724" w:name="_Toc81242840"/>
      <w:bookmarkStart w:id="1725" w:name="_Toc112937940"/>
      <w:bookmarkStart w:id="1726" w:name="_Toc73042496"/>
      <w:bookmarkStart w:id="1727" w:name="_Toc72766477"/>
      <w:bookmarkStart w:id="1728" w:name="_Toc104546893"/>
      <w:bookmarkStart w:id="1729" w:name="_Toc72767044"/>
      <w:bookmarkStart w:id="1730" w:name="_Toc133434823"/>
      <w:bookmarkStart w:id="1731" w:name="_Toc138694006"/>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732" w:name="_Hlk99036241"/>
            <w:r>
              <w:rPr>
                <w:rFonts w:ascii="Arial" w:hAnsi="Arial"/>
                <w:sz w:val="18"/>
                <w:lang w:eastAsia="zh-CN"/>
              </w:rPr>
              <w:t>dataNotif</w:t>
            </w:r>
            <w:bookmarkEnd w:id="1732"/>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733" w:name="_Hlk99036224"/>
            <w:r>
              <w:rPr>
                <w:rFonts w:ascii="Arial" w:hAnsi="Arial"/>
                <w:sz w:val="18"/>
              </w:rPr>
              <w:t>DataNotificatio</w:t>
            </w:r>
            <w:bookmarkEnd w:id="1733"/>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734" w:name="_Toc148535547"/>
      <w:bookmarkStart w:id="1735" w:name="_Toc148535735"/>
      <w:r>
        <w:lastRenderedPageBreak/>
        <w:t>5.1.6.2.3</w:t>
      </w:r>
      <w:r>
        <w:tab/>
        <w:t>Type: NadrfDataStoreSubscription</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4"/>
      <w:bookmarkEnd w:id="1735"/>
    </w:p>
    <w:p w14:paraId="73A01962" w14:textId="77777777" w:rsidR="00E9750A" w:rsidRDefault="00A16F12">
      <w:pPr>
        <w:pStyle w:val="TH"/>
      </w:pPr>
      <w:bookmarkStart w:id="1736" w:name="_Toc114134698"/>
      <w:bookmarkStart w:id="1737" w:name="_Toc100940028"/>
      <w:bookmarkStart w:id="1738" w:name="_Toc104546894"/>
      <w:bookmarkStart w:id="1739" w:name="_Toc112937941"/>
      <w:bookmarkStart w:id="1740" w:name="_Toc89426624"/>
      <w:bookmarkStart w:id="1741" w:name="_Toc97034943"/>
      <w:bookmarkStart w:id="1742" w:name="_Toc94020409"/>
      <w:bookmarkStart w:id="1743"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744" w:name="_Toc120681637"/>
      <w:bookmarkStart w:id="1745" w:name="_Toc133434824"/>
      <w:bookmarkStart w:id="1746" w:name="_Toc138694007"/>
      <w:bookmarkStart w:id="1747" w:name="_Toc148535548"/>
      <w:bookmarkStart w:id="1748" w:name="_Toc148535736"/>
      <w:r>
        <w:lastRenderedPageBreak/>
        <w:t>5.1.6.2.4</w:t>
      </w:r>
      <w:r>
        <w:tab/>
        <w:t xml:space="preserve">Type: </w:t>
      </w:r>
      <w:bookmarkStart w:id="1749" w:name="_Hlk86138818"/>
      <w:r>
        <w:t>NadrfDataRetrievalSubscription</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51C876EB" w14:textId="77777777" w:rsidR="00E9750A" w:rsidRDefault="00A16F12">
      <w:pPr>
        <w:pStyle w:val="TH"/>
      </w:pPr>
      <w:bookmarkStart w:id="1750" w:name="_Toc104546895"/>
      <w:bookmarkStart w:id="1751" w:name="_Toc100940029"/>
      <w:bookmarkStart w:id="1752" w:name="_Toc97037820"/>
      <w:bookmarkStart w:id="1753" w:name="_Toc97034944"/>
      <w:bookmarkStart w:id="1754" w:name="_Toc94020410"/>
      <w:bookmarkStart w:id="1755" w:name="_Toc89426625"/>
      <w:bookmarkStart w:id="1756" w:name="_Toc120681638"/>
      <w:bookmarkStart w:id="1757" w:name="_Toc114134699"/>
      <w:bookmarkStart w:id="1758"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759" w:name="_Toc133434825"/>
      <w:bookmarkStart w:id="1760" w:name="_Toc138694008"/>
      <w:bookmarkStart w:id="1761" w:name="_Toc148535549"/>
      <w:bookmarkStart w:id="1762" w:name="_Toc148535737"/>
      <w:r>
        <w:lastRenderedPageBreak/>
        <w:t>5.1.6.2.5</w:t>
      </w:r>
      <w:r>
        <w:tab/>
        <w:t>Type: NadrfDataRetrievalNotification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2B302834" w14:textId="77777777" w:rsidR="00F547CF" w:rsidRDefault="00F547CF" w:rsidP="00F547CF">
      <w:pPr>
        <w:keepNext/>
        <w:keepLines/>
        <w:spacing w:before="60"/>
        <w:jc w:val="center"/>
        <w:rPr>
          <w:rFonts w:ascii="Arial" w:hAnsi="Arial"/>
          <w:b/>
        </w:rPr>
      </w:pPr>
      <w:bookmarkStart w:id="1763" w:name="_Toc114134700"/>
      <w:bookmarkStart w:id="1764" w:name="_Toc120681639"/>
      <w:bookmarkStart w:id="1765" w:name="_Toc94020411"/>
      <w:bookmarkStart w:id="1766" w:name="_Toc89426626"/>
      <w:bookmarkStart w:id="1767" w:name="_Toc97037821"/>
      <w:bookmarkStart w:id="1768" w:name="_Toc97034945"/>
      <w:bookmarkStart w:id="1769" w:name="_Toc104546896"/>
      <w:bookmarkStart w:id="1770" w:name="_Toc112937943"/>
      <w:bookmarkStart w:id="1771" w:name="_Toc100940030"/>
      <w:bookmarkStart w:id="1772" w:name="_Toc133434826"/>
      <w:bookmarkStart w:id="1773" w:name="_Toc138694009"/>
      <w:r>
        <w:rPr>
          <w:rFonts w:ascii="Arial"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1774" w:name="_Toc148535550"/>
      <w:bookmarkStart w:id="1775" w:name="_Toc148535738"/>
      <w:r>
        <w:t>5.1.6.2.6</w:t>
      </w:r>
      <w:r>
        <w:tab/>
        <w:t>Type: NadrfDataStoreSubscriptionRef</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1DDA7397" w14:textId="77777777" w:rsidR="007D661F" w:rsidRDefault="007D661F" w:rsidP="007D661F">
      <w:pPr>
        <w:keepNext/>
        <w:keepLines/>
        <w:spacing w:before="60"/>
        <w:jc w:val="center"/>
        <w:rPr>
          <w:rFonts w:ascii="Arial" w:hAnsi="Arial"/>
          <w:b/>
        </w:rPr>
      </w:pPr>
      <w:bookmarkStart w:id="1776" w:name="_Toc114134701"/>
      <w:bookmarkStart w:id="1777" w:name="_Toc112937944"/>
      <w:bookmarkStart w:id="1778" w:name="_Toc97037822"/>
      <w:bookmarkStart w:id="1779" w:name="_Toc100940031"/>
      <w:bookmarkStart w:id="1780" w:name="_Toc97034946"/>
      <w:bookmarkStart w:id="1781" w:name="_Toc104546897"/>
      <w:bookmarkStart w:id="1782" w:name="_Toc94020412"/>
      <w:bookmarkStart w:id="1783" w:name="_Toc120681640"/>
      <w:bookmarkStart w:id="1784"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1785" w:name="_Toc138694010"/>
      <w:bookmarkStart w:id="1786" w:name="_Toc148535551"/>
      <w:bookmarkStart w:id="1787" w:name="_Toc148535739"/>
      <w:r>
        <w:lastRenderedPageBreak/>
        <w:t>5.1.6.2.7</w:t>
      </w:r>
      <w:r>
        <w:tab/>
        <w:t>Type: NadrfStoredDataSpec</w:t>
      </w:r>
      <w:bookmarkEnd w:id="1776"/>
      <w:bookmarkEnd w:id="1777"/>
      <w:bookmarkEnd w:id="1778"/>
      <w:bookmarkEnd w:id="1779"/>
      <w:bookmarkEnd w:id="1780"/>
      <w:bookmarkEnd w:id="1781"/>
      <w:bookmarkEnd w:id="1782"/>
      <w:bookmarkEnd w:id="1783"/>
      <w:bookmarkEnd w:id="1784"/>
      <w:bookmarkEnd w:id="1785"/>
      <w:bookmarkEnd w:id="1786"/>
      <w:bookmarkEnd w:id="1787"/>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788" w:name="_Toc114134702"/>
      <w:bookmarkStart w:id="1789" w:name="_Toc120681641"/>
      <w:bookmarkStart w:id="1790" w:name="_Toc94020413"/>
      <w:bookmarkStart w:id="1791" w:name="_Toc112937945"/>
      <w:bookmarkStart w:id="1792" w:name="_Toc100940032"/>
      <w:bookmarkStart w:id="1793" w:name="_Toc104546898"/>
      <w:bookmarkStart w:id="1794" w:name="_Toc97034947"/>
      <w:bookmarkStart w:id="1795" w:name="_Toc97037823"/>
      <w:bookmarkStart w:id="1796" w:name="_Toc133434828"/>
      <w:bookmarkStart w:id="1797" w:name="_Toc138694011"/>
      <w:bookmarkStart w:id="1798" w:name="_Toc148535552"/>
      <w:bookmarkStart w:id="1799" w:name="_Toc148535740"/>
      <w:r>
        <w:t>5.1.6.2.8</w:t>
      </w:r>
      <w:r>
        <w:tab/>
        <w:t>Type: DataSubscription</w:t>
      </w:r>
      <w:bookmarkEnd w:id="1788"/>
      <w:bookmarkEnd w:id="1789"/>
      <w:bookmarkEnd w:id="1790"/>
      <w:bookmarkEnd w:id="1791"/>
      <w:bookmarkEnd w:id="1792"/>
      <w:bookmarkEnd w:id="1793"/>
      <w:bookmarkEnd w:id="1794"/>
      <w:bookmarkEnd w:id="1795"/>
      <w:bookmarkEnd w:id="1796"/>
      <w:bookmarkEnd w:id="1797"/>
      <w:bookmarkEnd w:id="1798"/>
      <w:bookmarkEnd w:id="1799"/>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1800" w:name="_Toc97192465"/>
      <w:bookmarkStart w:id="1801" w:name="_Toc97192586"/>
      <w:bookmarkStart w:id="1802" w:name="_Toc100940033"/>
      <w:bookmarkStart w:id="1803" w:name="_Toc104546899"/>
      <w:bookmarkStart w:id="1804" w:name="_Toc112937946"/>
      <w:bookmarkStart w:id="1805" w:name="_Toc114134703"/>
      <w:bookmarkStart w:id="1806" w:name="_Toc120681642"/>
      <w:bookmarkStart w:id="1807" w:name="_Toc133434829"/>
      <w:bookmarkStart w:id="1808" w:name="_Toc138694012"/>
      <w:bookmarkStart w:id="1809" w:name="_Toc148535553"/>
      <w:bookmarkStart w:id="1810" w:name="_Toc148535741"/>
      <w:bookmarkStart w:id="1811" w:name="_Toc510696633"/>
      <w:bookmarkStart w:id="1812" w:name="_Toc35971428"/>
      <w:bookmarkStart w:id="1813" w:name="_Toc67903544"/>
      <w:bookmarkStart w:id="1814" w:name="_Toc73173276"/>
      <w:bookmarkStart w:id="1815" w:name="_Toc96959865"/>
      <w:bookmarkStart w:id="1816" w:name="_Toc72784243"/>
      <w:bookmarkStart w:id="1817" w:name="_Toc73041789"/>
      <w:bookmarkStart w:id="1818" w:name="_Toc81244850"/>
      <w:bookmarkStart w:id="1819" w:name="_Toc88645414"/>
      <w:bookmarkStart w:id="1820" w:name="_Toc89426326"/>
      <w:bookmarkStart w:id="1821" w:name="_Toc94033205"/>
      <w:bookmarkStart w:id="1822" w:name="_Toc97037353"/>
      <w:bookmarkStart w:id="1823" w:name="_Toc97038363"/>
      <w:bookmarkStart w:id="1824" w:name="_Toc96959878"/>
      <w:r>
        <w:lastRenderedPageBreak/>
        <w:t>5.1.6.2.9</w:t>
      </w:r>
      <w:r>
        <w:tab/>
        <w:t xml:space="preserve">Type: </w:t>
      </w:r>
      <w:bookmarkEnd w:id="1800"/>
      <w:bookmarkEnd w:id="1801"/>
      <w:r>
        <w:t>DataNotification</w:t>
      </w:r>
      <w:bookmarkEnd w:id="1802"/>
      <w:bookmarkEnd w:id="1803"/>
      <w:bookmarkEnd w:id="1804"/>
      <w:bookmarkEnd w:id="1805"/>
      <w:bookmarkEnd w:id="1806"/>
      <w:bookmarkEnd w:id="1807"/>
      <w:bookmarkEnd w:id="1808"/>
      <w:bookmarkEnd w:id="1809"/>
      <w:bookmarkEnd w:id="1810"/>
    </w:p>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rFonts w:ascii="Arial" w:hAnsi="Arial"/>
          <w:sz w:val="22"/>
        </w:rPr>
      </w:pPr>
      <w:bookmarkStart w:id="1825" w:name="_Toc72766478"/>
      <w:bookmarkStart w:id="1826" w:name="_Toc72767045"/>
      <w:bookmarkStart w:id="1827" w:name="_Toc73042497"/>
      <w:bookmarkStart w:id="1828" w:name="_Toc81242841"/>
      <w:bookmarkStart w:id="1829" w:name="_Toc89426627"/>
      <w:bookmarkStart w:id="1830" w:name="_Toc94020414"/>
      <w:bookmarkStart w:id="1831" w:name="_Toc97034948"/>
      <w:bookmarkStart w:id="1832" w:name="_Toc97037824"/>
      <w:bookmarkStart w:id="1833" w:name="_Toc100940034"/>
      <w:bookmarkStart w:id="1834" w:name="_Toc104546900"/>
      <w:bookmarkStart w:id="1835" w:name="_Toc112937947"/>
      <w:bookmarkStart w:id="1836" w:name="_Toc114134704"/>
      <w:bookmarkStart w:id="1837" w:name="_Toc120681643"/>
      <w:bookmarkStart w:id="1838" w:name="_Toc133434830"/>
      <w:r>
        <w:rPr>
          <w:rFonts w:ascii="Arial" w:hAnsi="Arial"/>
          <w:sz w:val="22"/>
        </w:rPr>
        <w:t>5.1.6.2</w:t>
      </w:r>
      <w:r w:rsidRPr="00B22446">
        <w:rPr>
          <w:rFonts w:ascii="Arial" w:hAnsi="Arial"/>
          <w:sz w:val="22"/>
        </w:rPr>
        <w:t>.10</w:t>
      </w:r>
      <w:r w:rsidRPr="00B22446">
        <w:rPr>
          <w:rFonts w:ascii="Arial" w:hAnsi="Arial"/>
          <w:sz w:val="22"/>
        </w:rPr>
        <w:tab/>
        <w:t>Type: StorageHandlingInfo</w:t>
      </w:r>
    </w:p>
    <w:p w14:paraId="11AAC535" w14:textId="77777777" w:rsidR="00B22446" w:rsidRDefault="00B22446" w:rsidP="00B22446">
      <w:pPr>
        <w:keepNext/>
        <w:keepLines/>
        <w:spacing w:before="60"/>
        <w:jc w:val="center"/>
        <w:rPr>
          <w:rFonts w:ascii="Arial" w:hAnsi="Arial"/>
          <w:b/>
        </w:rPr>
      </w:pPr>
      <w:r w:rsidRPr="00B22446">
        <w:rPr>
          <w:rFonts w:ascii="Arial" w:hAnsi="Arial"/>
          <w:b/>
        </w:rPr>
        <w:t>Table 5.1.6.2.10-1:</w:t>
      </w:r>
      <w:r>
        <w:rPr>
          <w:rFonts w:ascii="Arial" w:hAnsi="Arial"/>
          <w:b/>
        </w:rP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w:t>
      </w:r>
      <w:r w:rsidRPr="006C7DEC">
        <w:rPr>
          <w:rFonts w:ascii="Arial" w:hAnsi="Arial"/>
          <w:sz w:val="22"/>
        </w:rPr>
        <w:t>6.2.11</w:t>
      </w:r>
      <w:r w:rsidRPr="006C7DEC">
        <w:rPr>
          <w:rFonts w:ascii="Arial" w:hAnsi="Arial"/>
          <w:sz w:val="22"/>
        </w:rPr>
        <w:tab/>
        <w:t>Type: NadrfAlertNotification</w:t>
      </w:r>
    </w:p>
    <w:p w14:paraId="00153CD9" w14:textId="77777777" w:rsidR="006C7DEC" w:rsidRPr="006C7DEC" w:rsidRDefault="006C7DEC" w:rsidP="006C7DEC">
      <w:pPr>
        <w:keepNext/>
        <w:keepLines/>
        <w:spacing w:before="60"/>
        <w:jc w:val="center"/>
        <w:rPr>
          <w:rFonts w:ascii="Arial" w:hAnsi="Arial"/>
          <w:b/>
        </w:rPr>
      </w:pPr>
      <w:r w:rsidRPr="006C7DEC">
        <w:rPr>
          <w:rFonts w:ascii="Arial" w:hAnsi="Arial"/>
          <w:b/>
        </w:rPr>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5.1.6.2.12</w:t>
      </w:r>
      <w:r w:rsidRPr="006C7DEC">
        <w:rPr>
          <w:rFonts w:ascii="Arial" w:hAnsi="Arial"/>
          <w:sz w:val="22"/>
        </w:rPr>
        <w:tab/>
        <w:t>Type: NadrfAlertNotificationResponse</w:t>
      </w:r>
    </w:p>
    <w:p w14:paraId="3655F1F4" w14:textId="77777777" w:rsidR="006C7DEC" w:rsidRPr="006C7DEC" w:rsidRDefault="006C7DEC" w:rsidP="006C7DEC">
      <w:pPr>
        <w:keepNext/>
        <w:keepLines/>
        <w:spacing w:before="60"/>
        <w:jc w:val="center"/>
        <w:rPr>
          <w:rFonts w:ascii="Arial" w:hAnsi="Arial"/>
          <w:b/>
        </w:rPr>
      </w:pPr>
      <w:r w:rsidRPr="006C7DEC">
        <w:rPr>
          <w:rFonts w:ascii="Arial" w:hAnsi="Arial"/>
          <w:b/>
        </w:rPr>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5.1.6.2.13</w:t>
      </w:r>
      <w:r w:rsidRPr="006C7DEC">
        <w:rPr>
          <w:rFonts w:ascii="Arial" w:hAnsi="Arial"/>
          <w:sz w:val="22"/>
        </w:rPr>
        <w:tab/>
        <w:t>Type: DataSetTag</w:t>
      </w:r>
    </w:p>
    <w:p w14:paraId="1F8E71AB" w14:textId="77777777" w:rsidR="006C7DEC" w:rsidRPr="006C7DEC" w:rsidRDefault="006C7DEC" w:rsidP="006C7DEC">
      <w:pPr>
        <w:keepNext/>
        <w:keepLines/>
        <w:spacing w:before="60"/>
        <w:jc w:val="center"/>
        <w:rPr>
          <w:rFonts w:ascii="Arial" w:hAnsi="Arial"/>
          <w:b/>
        </w:rPr>
      </w:pPr>
      <w:r w:rsidRPr="006C7DEC">
        <w:rPr>
          <w:rFonts w:ascii="Arial" w:hAnsi="Arial"/>
          <w:b/>
        </w:rPr>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1839" w:name="_Toc138694013"/>
      <w:bookmarkStart w:id="1840" w:name="_Toc148535554"/>
      <w:bookmarkStart w:id="1841" w:name="_Toc148535742"/>
      <w:r>
        <w:rPr>
          <w:lang w:val="en-US"/>
        </w:rPr>
        <w:t>5.1.6.3</w:t>
      </w:r>
      <w:r>
        <w:rPr>
          <w:lang w:val="en-US"/>
        </w:rPr>
        <w:tab/>
        <w:t>Simple data types and enumerations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171ED0E7" w14:textId="77777777" w:rsidR="00E9750A" w:rsidRDefault="00A16F12">
      <w:pPr>
        <w:rPr>
          <w:lang w:val="en-US"/>
        </w:rPr>
      </w:pPr>
      <w:bookmarkStart w:id="1842" w:name="_Toc97034953"/>
      <w:bookmarkStart w:id="1843" w:name="_Toc94020419"/>
      <w:bookmarkStart w:id="1844" w:name="_Toc89426632"/>
      <w:bookmarkStart w:id="1845" w:name="_Toc81242846"/>
      <w:bookmarkStart w:id="1846" w:name="_Toc73042502"/>
      <w:bookmarkStart w:id="1847" w:name="_Toc72767050"/>
      <w:bookmarkStart w:id="1848" w:name="_Toc72766483"/>
      <w:bookmarkStart w:id="1849" w:name="_Toc97037825"/>
      <w:bookmarkStart w:id="1850" w:name="_Toc100940035"/>
      <w:bookmarkStart w:id="1851" w:name="_Toc104546901"/>
      <w:bookmarkStart w:id="1852" w:name="_Toc112937948"/>
      <w:bookmarkStart w:id="1853" w:name="_Toc114134705"/>
      <w:r>
        <w:rPr>
          <w:lang w:val="en-US"/>
        </w:rPr>
        <w:t>None.</w:t>
      </w:r>
    </w:p>
    <w:p w14:paraId="1440ECF0" w14:textId="77777777" w:rsidR="00E9750A" w:rsidRDefault="00A16F12">
      <w:pPr>
        <w:pStyle w:val="41"/>
        <w:rPr>
          <w:lang w:val="en-US"/>
        </w:rPr>
      </w:pPr>
      <w:bookmarkStart w:id="1854" w:name="_Toc120681644"/>
      <w:bookmarkStart w:id="1855" w:name="_Toc133434831"/>
      <w:bookmarkStart w:id="1856" w:name="_Toc138694014"/>
      <w:bookmarkStart w:id="1857" w:name="_Toc148535555"/>
      <w:bookmarkStart w:id="1858" w:name="_Toc14853574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19CE5D73" w14:textId="77777777" w:rsidR="00E9750A" w:rsidRDefault="00A16F12">
      <w:pPr>
        <w:rPr>
          <w:lang w:val="en-US"/>
        </w:rPr>
      </w:pPr>
      <w:bookmarkStart w:id="1859" w:name="_Toc72767055"/>
      <w:bookmarkStart w:id="1860" w:name="_Toc72766488"/>
      <w:bookmarkStart w:id="1861" w:name="_Toc73042507"/>
      <w:bookmarkStart w:id="1862" w:name="_Toc81242851"/>
      <w:bookmarkStart w:id="1863" w:name="_Toc89426637"/>
      <w:bookmarkStart w:id="1864" w:name="_Toc94020424"/>
      <w:bookmarkStart w:id="1865" w:name="_Toc97034958"/>
      <w:bookmarkStart w:id="1866" w:name="_Toc97037826"/>
      <w:bookmarkStart w:id="1867" w:name="_Toc100940036"/>
      <w:bookmarkStart w:id="1868" w:name="_Toc104546902"/>
      <w:bookmarkStart w:id="1869" w:name="_Toc112937949"/>
      <w:bookmarkStart w:id="1870" w:name="_Toc114134706"/>
      <w:r>
        <w:rPr>
          <w:lang w:val="en-US"/>
        </w:rPr>
        <w:t>None.</w:t>
      </w:r>
    </w:p>
    <w:p w14:paraId="1CE3C957" w14:textId="77777777" w:rsidR="00E9750A" w:rsidRDefault="00A16F12">
      <w:pPr>
        <w:pStyle w:val="31"/>
      </w:pPr>
      <w:bookmarkStart w:id="1871" w:name="_Toc120681645"/>
      <w:bookmarkStart w:id="1872" w:name="_Toc133434832"/>
      <w:bookmarkStart w:id="1873" w:name="_Toc138694015"/>
      <w:bookmarkStart w:id="1874" w:name="_Toc148535556"/>
      <w:bookmarkStart w:id="1875" w:name="_Toc148535744"/>
      <w:r>
        <w:t>5.1.7</w:t>
      </w:r>
      <w:r>
        <w:tab/>
        <w:t>Error Handling</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69AFC9CC" w14:textId="77777777" w:rsidR="00E9750A" w:rsidRDefault="00A16F12">
      <w:pPr>
        <w:pStyle w:val="41"/>
      </w:pPr>
      <w:bookmarkStart w:id="1876" w:name="_Toc72766489"/>
      <w:bookmarkStart w:id="1877" w:name="_Toc72767056"/>
      <w:bookmarkStart w:id="1878" w:name="_Toc73042508"/>
      <w:bookmarkStart w:id="1879" w:name="_Toc81242852"/>
      <w:bookmarkStart w:id="1880" w:name="_Toc89426638"/>
      <w:bookmarkStart w:id="1881" w:name="_Toc94020425"/>
      <w:bookmarkStart w:id="1882" w:name="_Toc97034959"/>
      <w:bookmarkStart w:id="1883" w:name="_Toc97037827"/>
      <w:bookmarkStart w:id="1884" w:name="_Toc100940037"/>
      <w:bookmarkStart w:id="1885" w:name="_Toc104546903"/>
      <w:bookmarkStart w:id="1886" w:name="_Toc112937950"/>
      <w:bookmarkStart w:id="1887" w:name="_Toc114134707"/>
      <w:bookmarkStart w:id="1888" w:name="_Toc120681646"/>
      <w:bookmarkStart w:id="1889" w:name="_Toc133434833"/>
      <w:bookmarkStart w:id="1890" w:name="_Toc138694016"/>
      <w:bookmarkStart w:id="1891" w:name="_Toc148535557"/>
      <w:bookmarkStart w:id="1892" w:name="_Toc148535745"/>
      <w:r>
        <w:t>5.1.7.1</w:t>
      </w:r>
      <w:r>
        <w:tab/>
        <w:t>General</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2F86F374" w14:textId="4D86C312" w:rsidR="006225F9" w:rsidRDefault="006225F9" w:rsidP="006225F9">
      <w:bookmarkStart w:id="1893" w:name="_Toc72766490"/>
      <w:bookmarkStart w:id="1894" w:name="_Toc72767057"/>
      <w:bookmarkStart w:id="1895" w:name="_Toc73042509"/>
      <w:bookmarkStart w:id="1896" w:name="_Toc81242853"/>
      <w:bookmarkStart w:id="1897" w:name="_Toc89426639"/>
      <w:bookmarkStart w:id="1898" w:name="_Toc94020426"/>
      <w:bookmarkStart w:id="1899" w:name="_Toc97034960"/>
      <w:bookmarkStart w:id="1900" w:name="_Toc97037828"/>
      <w:bookmarkStart w:id="1901" w:name="_Toc100940038"/>
      <w:bookmarkStart w:id="1902" w:name="_Toc104546904"/>
      <w:bookmarkStart w:id="1903" w:name="_Toc112937951"/>
      <w:bookmarkStart w:id="1904" w:name="_Toc114134708"/>
      <w:bookmarkStart w:id="1905" w:name="_Toc120681647"/>
      <w:bookmarkStart w:id="1906" w:name="_Toc133434834"/>
      <w:bookmarkStart w:id="1907"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1908" w:name="_Toc148535558"/>
      <w:bookmarkStart w:id="1909" w:name="_Toc148535746"/>
      <w:r>
        <w:lastRenderedPageBreak/>
        <w:t>5.1.7.2</w:t>
      </w:r>
      <w:r>
        <w:tab/>
        <w:t>Protocol Errors</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1910" w:name="_Toc72766491"/>
      <w:bookmarkStart w:id="1911" w:name="_Toc72767058"/>
      <w:bookmarkStart w:id="1912" w:name="_Toc73042510"/>
      <w:bookmarkStart w:id="1913" w:name="_Toc81242854"/>
      <w:bookmarkStart w:id="1914" w:name="_Toc89426640"/>
      <w:bookmarkStart w:id="1915" w:name="_Toc94020427"/>
      <w:bookmarkStart w:id="1916" w:name="_Toc97034961"/>
      <w:bookmarkStart w:id="1917" w:name="_Toc97037829"/>
      <w:bookmarkStart w:id="1918" w:name="_Toc100940039"/>
      <w:bookmarkStart w:id="1919" w:name="_Toc104546905"/>
      <w:bookmarkStart w:id="1920" w:name="_Toc112937952"/>
      <w:bookmarkStart w:id="1921" w:name="_Toc114134709"/>
      <w:bookmarkStart w:id="1922" w:name="_Toc120681648"/>
      <w:bookmarkStart w:id="1923" w:name="_Toc133434835"/>
      <w:bookmarkStart w:id="1924" w:name="_Toc138694018"/>
      <w:bookmarkStart w:id="1925" w:name="_Toc148535559"/>
      <w:bookmarkStart w:id="1926" w:name="_Toc148535747"/>
      <w:r>
        <w:t>5.1.7.3</w:t>
      </w:r>
      <w:r>
        <w:tab/>
        <w:t>Application Errors</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1927" w:name="_Toc72766492"/>
      <w:bookmarkStart w:id="1928" w:name="_Toc72767059"/>
      <w:bookmarkStart w:id="1929" w:name="_Toc73042511"/>
      <w:bookmarkStart w:id="1930" w:name="_Toc81242855"/>
      <w:bookmarkStart w:id="1931" w:name="_Toc89426641"/>
      <w:bookmarkStart w:id="1932" w:name="_Toc94020428"/>
      <w:bookmarkStart w:id="1933" w:name="_Toc97034962"/>
      <w:bookmarkStart w:id="1934" w:name="_Toc97037830"/>
      <w:bookmarkStart w:id="1935" w:name="_Toc100940040"/>
      <w:bookmarkStart w:id="1936" w:name="_Toc104546906"/>
      <w:bookmarkStart w:id="1937" w:name="_Toc112937953"/>
      <w:bookmarkStart w:id="1938" w:name="_Toc114134710"/>
      <w:bookmarkStart w:id="1939" w:name="_Toc120681649"/>
      <w:bookmarkStart w:id="1940" w:name="_Toc133434836"/>
      <w:bookmarkStart w:id="1941" w:name="_Toc138694019"/>
      <w:bookmarkStart w:id="1942" w:name="_Toc148535560"/>
      <w:bookmarkStart w:id="1943" w:name="_Toc148535748"/>
      <w:r>
        <w:t>5.1.8</w:t>
      </w:r>
      <w:r>
        <w:rPr>
          <w:lang w:eastAsia="zh-CN"/>
        </w:rPr>
        <w:tab/>
        <w:t>Feature negotiation</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1944" w:name="_Toc97034963"/>
      <w:bookmarkStart w:id="1945" w:name="_Toc81242856"/>
      <w:bookmarkStart w:id="1946" w:name="_Toc73042512"/>
      <w:bookmarkStart w:id="1947" w:name="_Toc89426642"/>
      <w:bookmarkStart w:id="1948" w:name="_Toc94020429"/>
      <w:bookmarkStart w:id="1949" w:name="_Toc72767060"/>
      <w:bookmarkStart w:id="1950" w:name="_Toc72766493"/>
      <w:bookmarkStart w:id="1951" w:name="_Toc97037831"/>
      <w:bookmarkStart w:id="1952" w:name="_Toc100940041"/>
      <w:bookmarkStart w:id="1953" w:name="_Toc104546907"/>
      <w:bookmarkStart w:id="1954" w:name="_Toc112937954"/>
      <w:bookmarkStart w:id="1955" w:name="_Toc114134711"/>
      <w:bookmarkStart w:id="1956" w:name="_Toc120681650"/>
      <w:bookmarkStart w:id="1957" w:name="_Toc133434837"/>
      <w:bookmarkStart w:id="1958"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1959" w:name="_Toc148535561"/>
      <w:bookmarkStart w:id="1960" w:name="_Toc148535749"/>
      <w:r>
        <w:t>5.1.9</w:t>
      </w:r>
      <w:r>
        <w:tab/>
        <w:t>Security</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1961" w:name="_Toc148535562"/>
      <w:bookmarkStart w:id="1962" w:name="_Toc148535750"/>
      <w:r>
        <w:t>5.2</w:t>
      </w:r>
      <w:r>
        <w:tab/>
        <w:t>Nadrf_MLModelManagement Service API</w:t>
      </w:r>
      <w:bookmarkEnd w:id="1961"/>
      <w:bookmarkEnd w:id="1962"/>
    </w:p>
    <w:p w14:paraId="3D671463" w14:textId="77777777" w:rsidR="00356552" w:rsidRDefault="00356552" w:rsidP="00356552">
      <w:pPr>
        <w:pStyle w:val="31"/>
      </w:pPr>
      <w:bookmarkStart w:id="1963" w:name="_Toc148535563"/>
      <w:bookmarkStart w:id="1964" w:name="_Toc148535751"/>
      <w:r>
        <w:t>5.2.1</w:t>
      </w:r>
      <w:r>
        <w:tab/>
        <w:t>Introduction</w:t>
      </w:r>
      <w:bookmarkEnd w:id="1963"/>
      <w:bookmarkEnd w:id="1964"/>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1965" w:name="_Toc148535564"/>
      <w:bookmarkStart w:id="1966" w:name="_Toc148535752"/>
      <w:r>
        <w:t>5.2.2</w:t>
      </w:r>
      <w:r>
        <w:tab/>
        <w:t>Usage of HTTP</w:t>
      </w:r>
      <w:bookmarkEnd w:id="1965"/>
      <w:bookmarkEnd w:id="1966"/>
    </w:p>
    <w:p w14:paraId="4C6F41AA" w14:textId="77777777" w:rsidR="00356552" w:rsidRDefault="00356552" w:rsidP="00356552">
      <w:pPr>
        <w:pStyle w:val="41"/>
      </w:pPr>
      <w:bookmarkStart w:id="1967" w:name="_Toc148535565"/>
      <w:bookmarkStart w:id="1968" w:name="_Toc148535753"/>
      <w:r>
        <w:t>5.2.2.1</w:t>
      </w:r>
      <w:r>
        <w:tab/>
        <w:t>General</w:t>
      </w:r>
      <w:bookmarkEnd w:id="1967"/>
      <w:bookmarkEnd w:id="1968"/>
    </w:p>
    <w:p w14:paraId="63370760" w14:textId="77777777" w:rsidR="00356552" w:rsidRDefault="00356552" w:rsidP="00356552">
      <w:r>
        <w:t>HTTP</w:t>
      </w:r>
      <w:r>
        <w:rPr>
          <w:lang w:eastAsia="zh-CN"/>
        </w:rPr>
        <w:t xml:space="preserve">/2, IETF RFC 7540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1969" w:name="_Toc148535566"/>
      <w:bookmarkStart w:id="1970" w:name="_Toc148535754"/>
      <w:r>
        <w:t>5.2.2.2</w:t>
      </w:r>
      <w:r>
        <w:tab/>
        <w:t>HTTP standard headers</w:t>
      </w:r>
      <w:bookmarkEnd w:id="1969"/>
      <w:bookmarkEnd w:id="1970"/>
    </w:p>
    <w:p w14:paraId="519C0AC8" w14:textId="77777777" w:rsidR="00356552" w:rsidRDefault="00356552" w:rsidP="00356552">
      <w:pPr>
        <w:pStyle w:val="50"/>
        <w:rPr>
          <w:lang w:eastAsia="zh-CN"/>
        </w:rPr>
      </w:pPr>
      <w:bookmarkStart w:id="1971" w:name="_Toc148535567"/>
      <w:bookmarkStart w:id="1972" w:name="_Toc148535755"/>
      <w:r>
        <w:t>5.2.2.2.1</w:t>
      </w:r>
      <w:r>
        <w:rPr>
          <w:lang w:eastAsia="zh-CN"/>
        </w:rPr>
        <w:tab/>
        <w:t>General</w:t>
      </w:r>
      <w:bookmarkEnd w:id="1971"/>
      <w:bookmarkEnd w:id="1972"/>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1973" w:name="_Toc148535568"/>
      <w:bookmarkStart w:id="1974" w:name="_Toc148535756"/>
      <w:r>
        <w:t>5.2.2.2.2</w:t>
      </w:r>
      <w:r>
        <w:tab/>
        <w:t>Content type</w:t>
      </w:r>
      <w:bookmarkEnd w:id="1973"/>
      <w:bookmarkEnd w:id="1974"/>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91B0F30" w14:textId="77777777" w:rsidR="00356552" w:rsidRDefault="00356552" w:rsidP="0035655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E2277E9" w14:textId="77777777" w:rsidR="00356552" w:rsidRDefault="00356552" w:rsidP="00356552">
      <w:pPr>
        <w:pStyle w:val="41"/>
      </w:pPr>
      <w:bookmarkStart w:id="1975" w:name="_Toc148535569"/>
      <w:bookmarkStart w:id="1976" w:name="_Toc148535757"/>
      <w:r>
        <w:t>5.2.2.3</w:t>
      </w:r>
      <w:r>
        <w:tab/>
        <w:t>HTTP custom headers</w:t>
      </w:r>
      <w:bookmarkEnd w:id="1975"/>
      <w:bookmarkEnd w:id="1976"/>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31"/>
      </w:pPr>
      <w:bookmarkStart w:id="1977" w:name="_Toc148535570"/>
      <w:bookmarkStart w:id="1978" w:name="_Toc148535758"/>
      <w:r>
        <w:t>5.2.3</w:t>
      </w:r>
      <w:r>
        <w:tab/>
        <w:t>Resources</w:t>
      </w:r>
      <w:bookmarkEnd w:id="1977"/>
      <w:bookmarkEnd w:id="1978"/>
    </w:p>
    <w:p w14:paraId="7FAF89C0" w14:textId="77777777" w:rsidR="00356552" w:rsidRDefault="00356552" w:rsidP="00356552">
      <w:pPr>
        <w:pStyle w:val="41"/>
      </w:pPr>
      <w:bookmarkStart w:id="1979" w:name="_Toc148535571"/>
      <w:bookmarkStart w:id="1980" w:name="_Toc148535759"/>
      <w:r>
        <w:t>5.2.3.1</w:t>
      </w:r>
      <w:r>
        <w:tab/>
        <w:t>Overview</w:t>
      </w:r>
      <w:bookmarkEnd w:id="1979"/>
      <w:bookmarkEnd w:id="1980"/>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083F9839" w14:textId="77777777" w:rsidR="00356552" w:rsidRDefault="00356552" w:rsidP="00356552">
      <w:pPr>
        <w:pStyle w:val="TH"/>
        <w:rPr>
          <w:lang w:val="en-US"/>
        </w:rPr>
      </w:pPr>
      <w:r>
        <w:rPr>
          <w:rFonts w:eastAsia="宋体"/>
        </w:rPr>
        <w:object w:dxaOrig="7128" w:dyaOrig="2652" w14:anchorId="762D224E">
          <v:shape id="_x0000_i1046" type="#_x0000_t75" style="width:357pt;height:132.6pt" o:ole="">
            <v:imagedata r:id="rId52" o:title="" cropbottom="7081f" cropright="4734f"/>
          </v:shape>
          <o:OLEObject Type="Embed" ProgID="Visio.Drawing.15" ShapeID="_x0000_i1046" DrawAspect="Content" ObjectID="_1759333346"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1981" w:name="_Toc148535572"/>
      <w:bookmarkStart w:id="1982" w:name="_Toc148535760"/>
      <w:r>
        <w:t>5.2.3.2</w:t>
      </w:r>
      <w:r>
        <w:tab/>
        <w:t>Resource: ADRF ML Model Store Records</w:t>
      </w:r>
      <w:bookmarkEnd w:id="1981"/>
      <w:bookmarkEnd w:id="1982"/>
    </w:p>
    <w:p w14:paraId="3993DC3D" w14:textId="77777777" w:rsidR="00356552" w:rsidRDefault="00356552" w:rsidP="00356552">
      <w:pPr>
        <w:pStyle w:val="50"/>
      </w:pPr>
      <w:bookmarkStart w:id="1983" w:name="_Toc148535573"/>
      <w:bookmarkStart w:id="1984" w:name="_Toc148535761"/>
      <w:r>
        <w:t>5.2.3.2.1</w:t>
      </w:r>
      <w:r>
        <w:tab/>
        <w:t>Description</w:t>
      </w:r>
      <w:bookmarkEnd w:id="1983"/>
      <w:bookmarkEnd w:id="1984"/>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1985" w:name="_Toc148535574"/>
      <w:bookmarkStart w:id="1986" w:name="_Toc148535762"/>
      <w:r>
        <w:t>5.2.3.2.2</w:t>
      </w:r>
      <w:r>
        <w:tab/>
        <w:t>Resource Definition</w:t>
      </w:r>
      <w:bookmarkEnd w:id="1985"/>
      <w:bookmarkEnd w:id="1986"/>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1987" w:name="_Toc148535575"/>
      <w:bookmarkStart w:id="1988" w:name="_Toc148535763"/>
      <w:r>
        <w:t>5.2.3.2.3</w:t>
      </w:r>
      <w:r>
        <w:tab/>
        <w:t>Resource Standard Methods</w:t>
      </w:r>
      <w:bookmarkEnd w:id="1987"/>
      <w:bookmarkEnd w:id="1988"/>
    </w:p>
    <w:p w14:paraId="0D66DB0F" w14:textId="77777777" w:rsidR="00356552" w:rsidRDefault="00356552" w:rsidP="00356552">
      <w:pPr>
        <w:pStyle w:val="6"/>
      </w:pPr>
      <w:bookmarkStart w:id="1989" w:name="_Toc148535576"/>
      <w:bookmarkStart w:id="1990" w:name="_Toc148535764"/>
      <w:r>
        <w:t>5.2.3.2.3.1</w:t>
      </w:r>
      <w:r>
        <w:tab/>
        <w:t>POST</w:t>
      </w:r>
      <w:bookmarkEnd w:id="1989"/>
      <w:bookmarkEnd w:id="1990"/>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pPr>
            <w:r>
              <w:t>Response</w:t>
            </w:r>
          </w:p>
          <w:p w14:paraId="3503E8F0"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pPr>
            <w:r>
              <w:t>Description</w:t>
            </w:r>
          </w:p>
        </w:tc>
      </w:tr>
      <w:tr w:rsidR="00356552" w14:paraId="133BF671"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pPr>
            <w:r>
              <w:t>NadrfMLModelStoreRecord</w:t>
            </w:r>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pPr>
            <w:r>
              <w:t>201 Created</w:t>
            </w:r>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pPr>
            <w:r>
              <w:t>The creation of an Individual ML Model Store Record resource is confirmed, and a representation of that resource is returned.</w:t>
            </w:r>
          </w:p>
        </w:tc>
      </w:tr>
      <w:tr w:rsidR="00356552" w14:paraId="43585014"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pPr>
            <w:r>
              <w:t>NOTE:</w:t>
            </w:r>
            <w:r>
              <w:tab/>
              <w:t>The mandatory HTTP error status code for the POST method listed in Table 5.1.7.1-1 of 3GPP TS 29.500 [4] also apply.</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6"/>
      </w:pPr>
      <w:bookmarkStart w:id="1991" w:name="_Toc148535577"/>
      <w:bookmarkStart w:id="1992" w:name="_Toc148535765"/>
      <w:r>
        <w:t>5.2.3.2.3.2</w:t>
      </w:r>
      <w:r>
        <w:tab/>
        <w:t>GET</w:t>
      </w:r>
      <w:bookmarkEnd w:id="1991"/>
      <w:bookmarkEnd w:id="1992"/>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rFonts w:eastAsia="宋体"/>
              </w:rPr>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pPr>
            <w:r>
              <w:t>Description</w:t>
            </w:r>
          </w:p>
        </w:tc>
      </w:tr>
      <w:tr w:rsidR="00356552" w14:paraId="76395165"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pPr>
            <w:r>
              <w:t>Identifies the "</w:t>
            </w:r>
            <w:r>
              <w:rPr>
                <w:lang w:eastAsia="ja-JP"/>
              </w:rPr>
              <w:t>Storage Transaction Identifier</w:t>
            </w:r>
            <w:r>
              <w:t>" of ML model store record in ADRF. (NOTE)</w:t>
            </w:r>
          </w:p>
        </w:tc>
      </w:tr>
      <w:tr w:rsidR="00356552" w14:paraId="3C11446C"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pPr>
            <w:r>
              <w:t>modelUniqueId</w:t>
            </w:r>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pPr>
            <w:r>
              <w:t>Uinteger</w:t>
            </w:r>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pPr>
            <w:r>
              <w:t>Identifies the unique ML model identifier of the ML model stored in ADRF. (NOTE)</w:t>
            </w:r>
          </w:p>
        </w:tc>
      </w:tr>
      <w:tr w:rsidR="00356552" w14:paraId="6A88DE7E" w14:textId="77777777" w:rsidTr="00356552">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2F48AF54"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63"/>
      </w:tblGrid>
      <w:tr w:rsidR="00356552" w14:paraId="7D049573"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hideMark/>
          </w:tcPr>
          <w:p w14:paraId="127AF86B" w14:textId="77777777" w:rsidR="00356552" w:rsidRDefault="00356552">
            <w:pPr>
              <w:pStyle w:val="TAH"/>
              <w:rPr>
                <w:rFonts w:eastAsia="宋体"/>
              </w:rPr>
            </w:pPr>
            <w:r>
              <w:t>Data type</w:t>
            </w:r>
          </w:p>
        </w:tc>
        <w:tc>
          <w:tcPr>
            <w:tcW w:w="154" w:type="pct"/>
            <w:tcBorders>
              <w:top w:val="single" w:sz="6" w:space="0" w:color="auto"/>
              <w:left w:val="single" w:sz="6" w:space="0" w:color="auto"/>
              <w:bottom w:val="single" w:sz="6" w:space="0" w:color="auto"/>
              <w:right w:val="single" w:sz="6" w:space="0" w:color="auto"/>
            </w:tcBorders>
            <w:shd w:val="clear" w:color="auto" w:fill="C0C0C0"/>
            <w:hideMark/>
          </w:tcPr>
          <w:p w14:paraId="1298DE9D" w14:textId="77777777" w:rsidR="00356552" w:rsidRDefault="00356552">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0DA0FA4A" w14:textId="77777777" w:rsidR="00356552" w:rsidRDefault="00356552">
            <w:pPr>
              <w:pStyle w:val="TAH"/>
            </w:pPr>
            <w:r>
              <w:t>Cardinality</w:t>
            </w:r>
          </w:p>
        </w:tc>
        <w:tc>
          <w:tcPr>
            <w:tcW w:w="515" w:type="pct"/>
            <w:tcBorders>
              <w:top w:val="single" w:sz="6" w:space="0" w:color="auto"/>
              <w:left w:val="single" w:sz="6" w:space="0" w:color="auto"/>
              <w:bottom w:val="single" w:sz="6" w:space="0" w:color="auto"/>
              <w:right w:val="single" w:sz="6" w:space="0" w:color="auto"/>
            </w:tcBorders>
            <w:shd w:val="clear" w:color="auto" w:fill="C0C0C0"/>
            <w:hideMark/>
          </w:tcPr>
          <w:p w14:paraId="73AEA6C5" w14:textId="77777777" w:rsidR="00356552" w:rsidRDefault="00356552">
            <w:pPr>
              <w:pStyle w:val="TAH"/>
            </w:pPr>
            <w:r>
              <w:t>Response</w:t>
            </w:r>
          </w:p>
          <w:p w14:paraId="0E40D51F" w14:textId="77777777" w:rsidR="00356552" w:rsidRDefault="00356552">
            <w:pPr>
              <w:pStyle w:val="TAH"/>
            </w:pPr>
            <w:r>
              <w:t>codes</w:t>
            </w:r>
          </w:p>
        </w:tc>
        <w:tc>
          <w:tcPr>
            <w:tcW w:w="2641" w:type="pct"/>
            <w:tcBorders>
              <w:top w:val="single" w:sz="6" w:space="0" w:color="auto"/>
              <w:left w:val="single" w:sz="6" w:space="0" w:color="auto"/>
              <w:bottom w:val="single" w:sz="6" w:space="0" w:color="auto"/>
              <w:right w:val="single" w:sz="6" w:space="0" w:color="auto"/>
            </w:tcBorders>
            <w:shd w:val="clear" w:color="auto" w:fill="C0C0C0"/>
            <w:hideMark/>
          </w:tcPr>
          <w:p w14:paraId="683CBBFC" w14:textId="77777777" w:rsidR="00356552" w:rsidRDefault="00356552">
            <w:pPr>
              <w:pStyle w:val="TAH"/>
            </w:pPr>
            <w:r>
              <w:t>Description</w:t>
            </w:r>
          </w:p>
        </w:tc>
      </w:tr>
      <w:tr w:rsidR="00356552" w14:paraId="1A33D7F9"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hideMark/>
          </w:tcPr>
          <w:p w14:paraId="33E653FD" w14:textId="77777777" w:rsidR="00356552" w:rsidRDefault="00356552">
            <w:pPr>
              <w:pStyle w:val="TAL"/>
            </w:pPr>
            <w:r>
              <w:t>NadrfMLModelStoreRecord</w:t>
            </w:r>
          </w:p>
        </w:tc>
        <w:tc>
          <w:tcPr>
            <w:tcW w:w="154" w:type="pct"/>
            <w:tcBorders>
              <w:top w:val="single" w:sz="6" w:space="0" w:color="auto"/>
              <w:left w:val="single" w:sz="6" w:space="0" w:color="auto"/>
              <w:bottom w:val="single" w:sz="6" w:space="0" w:color="auto"/>
              <w:right w:val="single" w:sz="6" w:space="0" w:color="auto"/>
            </w:tcBorders>
            <w:hideMark/>
          </w:tcPr>
          <w:p w14:paraId="2630EA74" w14:textId="77777777" w:rsidR="00356552" w:rsidRDefault="00356552">
            <w:pPr>
              <w:pStyle w:val="TAL"/>
            </w:pPr>
            <w:r>
              <w:t>M</w:t>
            </w:r>
          </w:p>
        </w:tc>
        <w:tc>
          <w:tcPr>
            <w:tcW w:w="573" w:type="pct"/>
            <w:tcBorders>
              <w:top w:val="single" w:sz="6" w:space="0" w:color="auto"/>
              <w:left w:val="single" w:sz="6" w:space="0" w:color="auto"/>
              <w:bottom w:val="single" w:sz="6" w:space="0" w:color="auto"/>
              <w:right w:val="single" w:sz="6" w:space="0" w:color="auto"/>
            </w:tcBorders>
            <w:hideMark/>
          </w:tcPr>
          <w:p w14:paraId="3D9F19F1" w14:textId="77777777" w:rsidR="00356552" w:rsidRDefault="00356552">
            <w:pPr>
              <w:pStyle w:val="TAL"/>
            </w:pPr>
            <w:r>
              <w:t>1</w:t>
            </w:r>
          </w:p>
        </w:tc>
        <w:tc>
          <w:tcPr>
            <w:tcW w:w="515" w:type="pct"/>
            <w:tcBorders>
              <w:top w:val="single" w:sz="6" w:space="0" w:color="auto"/>
              <w:left w:val="single" w:sz="6" w:space="0" w:color="auto"/>
              <w:bottom w:val="single" w:sz="6" w:space="0" w:color="auto"/>
              <w:right w:val="single" w:sz="6" w:space="0" w:color="auto"/>
            </w:tcBorders>
            <w:hideMark/>
          </w:tcPr>
          <w:p w14:paraId="1BB2F610" w14:textId="77777777" w:rsidR="00356552" w:rsidRDefault="00356552">
            <w:pPr>
              <w:pStyle w:val="TAL"/>
            </w:pPr>
            <w:r>
              <w:t>200 OK</w:t>
            </w:r>
          </w:p>
        </w:tc>
        <w:tc>
          <w:tcPr>
            <w:tcW w:w="2641" w:type="pct"/>
            <w:tcBorders>
              <w:top w:val="single" w:sz="6" w:space="0" w:color="auto"/>
              <w:left w:val="single" w:sz="6" w:space="0" w:color="auto"/>
              <w:bottom w:val="single" w:sz="6" w:space="0" w:color="auto"/>
              <w:right w:val="single" w:sz="6" w:space="0" w:color="auto"/>
            </w:tcBorders>
            <w:hideMark/>
          </w:tcPr>
          <w:p w14:paraId="3B96908A" w14:textId="77777777" w:rsidR="00356552" w:rsidRDefault="00356552">
            <w:pPr>
              <w:pStyle w:val="TAL"/>
            </w:pPr>
            <w:r>
              <w:t>ML Model Store record.</w:t>
            </w:r>
          </w:p>
        </w:tc>
      </w:tr>
      <w:tr w:rsidR="00356552" w14:paraId="7ABA6F8F"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hideMark/>
          </w:tcPr>
          <w:p w14:paraId="51F13D21" w14:textId="77777777" w:rsidR="00356552" w:rsidRDefault="00356552">
            <w:pPr>
              <w:pStyle w:val="TAL"/>
            </w:pPr>
            <w:r>
              <w:t>n/a</w:t>
            </w:r>
          </w:p>
        </w:tc>
        <w:tc>
          <w:tcPr>
            <w:tcW w:w="154" w:type="pct"/>
            <w:tcBorders>
              <w:top w:val="single" w:sz="6" w:space="0" w:color="auto"/>
              <w:left w:val="single" w:sz="6" w:space="0" w:color="auto"/>
              <w:bottom w:val="single" w:sz="6" w:space="0" w:color="auto"/>
              <w:right w:val="single" w:sz="6" w:space="0" w:color="auto"/>
            </w:tcBorders>
          </w:tcPr>
          <w:p w14:paraId="2EC2F461" w14:textId="77777777" w:rsidR="00356552" w:rsidRDefault="00356552">
            <w:pPr>
              <w:pStyle w:val="TAL"/>
            </w:pPr>
          </w:p>
        </w:tc>
        <w:tc>
          <w:tcPr>
            <w:tcW w:w="573" w:type="pct"/>
            <w:tcBorders>
              <w:top w:val="single" w:sz="6" w:space="0" w:color="auto"/>
              <w:left w:val="single" w:sz="6" w:space="0" w:color="auto"/>
              <w:bottom w:val="single" w:sz="6" w:space="0" w:color="auto"/>
              <w:right w:val="single" w:sz="6" w:space="0" w:color="auto"/>
            </w:tcBorders>
          </w:tcPr>
          <w:p w14:paraId="0825FB78" w14:textId="77777777" w:rsidR="00356552" w:rsidRDefault="00356552">
            <w:pPr>
              <w:pStyle w:val="TAL"/>
            </w:pPr>
          </w:p>
        </w:tc>
        <w:tc>
          <w:tcPr>
            <w:tcW w:w="515" w:type="pct"/>
            <w:tcBorders>
              <w:top w:val="single" w:sz="6" w:space="0" w:color="auto"/>
              <w:left w:val="single" w:sz="6" w:space="0" w:color="auto"/>
              <w:bottom w:val="single" w:sz="6" w:space="0" w:color="auto"/>
              <w:right w:val="single" w:sz="6" w:space="0" w:color="auto"/>
            </w:tcBorders>
            <w:hideMark/>
          </w:tcPr>
          <w:p w14:paraId="342CCFFC" w14:textId="77777777" w:rsidR="00356552" w:rsidRDefault="00356552">
            <w:pPr>
              <w:pStyle w:val="TAL"/>
            </w:pPr>
            <w:r>
              <w:t>204 No Content</w:t>
            </w:r>
          </w:p>
        </w:tc>
        <w:tc>
          <w:tcPr>
            <w:tcW w:w="2641" w:type="pct"/>
            <w:tcBorders>
              <w:top w:val="single" w:sz="6" w:space="0" w:color="auto"/>
              <w:left w:val="single" w:sz="6" w:space="0" w:color="auto"/>
              <w:bottom w:val="single" w:sz="6" w:space="0" w:color="auto"/>
              <w:right w:val="single" w:sz="6" w:space="0" w:color="auto"/>
            </w:tcBorders>
            <w:hideMark/>
          </w:tcPr>
          <w:p w14:paraId="3633C286" w14:textId="77777777" w:rsidR="00356552" w:rsidRDefault="00356552">
            <w:pPr>
              <w:pStyle w:val="TAL"/>
            </w:pPr>
            <w:r>
              <w:t>If the request ADRF ML Model Store Record does not exist, the ADRF shall respond with "204 No Content".</w:t>
            </w:r>
          </w:p>
        </w:tc>
      </w:tr>
      <w:tr w:rsidR="00356552" w14:paraId="6370B005"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5D56BBD5" w14:textId="77777777" w:rsidR="00356552" w:rsidRDefault="00356552">
            <w:pPr>
              <w:pStyle w:val="TAN"/>
            </w:pPr>
            <w:r>
              <w:t>NOTE:</w:t>
            </w:r>
            <w:r>
              <w:tab/>
              <w:t>The mandatory HTTP error status codes for the GET method listed in table 5.2.7.1-1 of 3GPP TS 29.500 [4] also apply.</w:t>
            </w:r>
          </w:p>
        </w:tc>
      </w:tr>
    </w:tbl>
    <w:p w14:paraId="751DA141" w14:textId="77777777" w:rsidR="00356552" w:rsidRDefault="00356552" w:rsidP="00356552"/>
    <w:p w14:paraId="0CC03AF8" w14:textId="77777777" w:rsidR="00356552" w:rsidRDefault="00356552" w:rsidP="00356552">
      <w:pPr>
        <w:pStyle w:val="50"/>
      </w:pPr>
      <w:bookmarkStart w:id="1993" w:name="_Toc148535578"/>
      <w:bookmarkStart w:id="1994" w:name="_Toc148535766"/>
      <w:r>
        <w:t>5.2.3.2.4</w:t>
      </w:r>
      <w:r>
        <w:tab/>
        <w:t>Resource Custom Operations</w:t>
      </w:r>
      <w:bookmarkEnd w:id="1993"/>
      <w:bookmarkEnd w:id="1994"/>
    </w:p>
    <w:p w14:paraId="45A2F56A" w14:textId="77777777" w:rsidR="00356552" w:rsidRDefault="00356552" w:rsidP="00356552">
      <w:r>
        <w:t>None.</w:t>
      </w:r>
    </w:p>
    <w:p w14:paraId="17ADBBA0" w14:textId="77777777" w:rsidR="00356552" w:rsidRDefault="00356552" w:rsidP="00356552">
      <w:pPr>
        <w:pStyle w:val="41"/>
      </w:pPr>
      <w:bookmarkStart w:id="1995" w:name="_Toc148535579"/>
      <w:bookmarkStart w:id="1996" w:name="_Toc148535767"/>
      <w:r>
        <w:t>5.2.3.3</w:t>
      </w:r>
      <w:r>
        <w:tab/>
        <w:t>Resource: Individual ADRF ML Model Store Record</w:t>
      </w:r>
      <w:bookmarkEnd w:id="1995"/>
      <w:bookmarkEnd w:id="1996"/>
    </w:p>
    <w:p w14:paraId="7F03B3FA" w14:textId="77777777" w:rsidR="00356552" w:rsidRDefault="00356552" w:rsidP="00356552">
      <w:pPr>
        <w:pStyle w:val="50"/>
      </w:pPr>
      <w:bookmarkStart w:id="1997" w:name="_Toc148535580"/>
      <w:bookmarkStart w:id="1998" w:name="_Toc148535768"/>
      <w:r>
        <w:t>5.2.3.3.1</w:t>
      </w:r>
      <w:r>
        <w:tab/>
        <w:t>Description</w:t>
      </w:r>
      <w:bookmarkEnd w:id="1997"/>
      <w:bookmarkEnd w:id="1998"/>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1999" w:name="_Toc148535581"/>
      <w:bookmarkStart w:id="2000" w:name="_Toc148535769"/>
      <w:r>
        <w:t>5.2.3.3.2</w:t>
      </w:r>
      <w:r>
        <w:tab/>
        <w:t>Resource Definition</w:t>
      </w:r>
      <w:bookmarkEnd w:id="1999"/>
      <w:bookmarkEnd w:id="2000"/>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001" w:name="_Toc148535582"/>
      <w:bookmarkStart w:id="2002" w:name="_Toc148535770"/>
      <w:r>
        <w:t>5.2.3.3.3</w:t>
      </w:r>
      <w:r>
        <w:tab/>
        <w:t>Resource Standard Methods</w:t>
      </w:r>
      <w:bookmarkEnd w:id="2001"/>
      <w:bookmarkEnd w:id="2002"/>
    </w:p>
    <w:p w14:paraId="4A8E217A" w14:textId="77777777" w:rsidR="00356552" w:rsidRDefault="00356552" w:rsidP="00356552">
      <w:pPr>
        <w:pStyle w:val="6"/>
      </w:pPr>
      <w:bookmarkStart w:id="2003" w:name="_Toc148535583"/>
      <w:bookmarkStart w:id="2004" w:name="_Toc148535771"/>
      <w:r>
        <w:t>5.2.3.3.3.1</w:t>
      </w:r>
      <w:r>
        <w:tab/>
        <w:t>DELETE</w:t>
      </w:r>
      <w:bookmarkEnd w:id="2003"/>
      <w:bookmarkEnd w:id="2004"/>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8"/>
        <w:gridCol w:w="1017"/>
        <w:gridCol w:w="4980"/>
      </w:tblGrid>
      <w:tr w:rsidR="006225F9" w14:paraId="3BBFEC82"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shd w:val="clear" w:color="auto" w:fill="C0C0C0"/>
            <w:hideMark/>
          </w:tcPr>
          <w:p w14:paraId="63A86205" w14:textId="77777777" w:rsidR="006225F9" w:rsidRDefault="006225F9">
            <w:pPr>
              <w:pStyle w:val="TAH"/>
            </w:pPr>
            <w:r>
              <w:t>Data type</w:t>
            </w:r>
          </w:p>
        </w:tc>
        <w:tc>
          <w:tcPr>
            <w:tcW w:w="200" w:type="pct"/>
            <w:tcBorders>
              <w:top w:val="single" w:sz="6" w:space="0" w:color="auto"/>
              <w:left w:val="single" w:sz="6" w:space="0" w:color="auto"/>
              <w:bottom w:val="single" w:sz="6" w:space="0" w:color="auto"/>
              <w:right w:val="single" w:sz="6" w:space="0" w:color="auto"/>
            </w:tcBorders>
            <w:shd w:val="clear" w:color="auto" w:fill="C0C0C0"/>
            <w:hideMark/>
          </w:tcPr>
          <w:p w14:paraId="4DC5444A" w14:textId="77777777" w:rsidR="006225F9" w:rsidRDefault="006225F9">
            <w:pPr>
              <w:pStyle w:val="TAH"/>
            </w:pPr>
            <w:r>
              <w:t>P</w:t>
            </w:r>
          </w:p>
        </w:tc>
        <w:tc>
          <w:tcPr>
            <w:tcW w:w="632" w:type="pct"/>
            <w:tcBorders>
              <w:top w:val="single" w:sz="6" w:space="0" w:color="auto"/>
              <w:left w:val="single" w:sz="6" w:space="0" w:color="auto"/>
              <w:bottom w:val="single" w:sz="6" w:space="0" w:color="auto"/>
              <w:right w:val="single" w:sz="6" w:space="0" w:color="auto"/>
            </w:tcBorders>
            <w:shd w:val="clear" w:color="auto" w:fill="C0C0C0"/>
            <w:hideMark/>
          </w:tcPr>
          <w:p w14:paraId="23D9A8FF" w14:textId="77777777" w:rsidR="006225F9" w:rsidRDefault="006225F9">
            <w:pPr>
              <w:pStyle w:val="TAH"/>
            </w:pPr>
            <w:r>
              <w:t>Cardinality</w:t>
            </w:r>
          </w:p>
        </w:tc>
        <w:tc>
          <w:tcPr>
            <w:tcW w:w="566" w:type="pct"/>
            <w:tcBorders>
              <w:top w:val="single" w:sz="6" w:space="0" w:color="auto"/>
              <w:left w:val="single" w:sz="6" w:space="0" w:color="auto"/>
              <w:bottom w:val="single" w:sz="6" w:space="0" w:color="auto"/>
              <w:right w:val="single" w:sz="6" w:space="0" w:color="auto"/>
            </w:tcBorders>
            <w:shd w:val="clear" w:color="auto" w:fill="C0C0C0"/>
            <w:hideMark/>
          </w:tcPr>
          <w:p w14:paraId="7034F781" w14:textId="77777777" w:rsidR="006225F9" w:rsidRDefault="006225F9">
            <w:pPr>
              <w:pStyle w:val="TAH"/>
            </w:pPr>
            <w:r>
              <w:t>Response</w:t>
            </w:r>
          </w:p>
          <w:p w14:paraId="3B080AE5" w14:textId="77777777" w:rsidR="006225F9" w:rsidRDefault="006225F9">
            <w:pPr>
              <w:pStyle w:val="TAH"/>
            </w:pPr>
            <w:r>
              <w:t>codes</w:t>
            </w:r>
          </w:p>
        </w:tc>
        <w:tc>
          <w:tcPr>
            <w:tcW w:w="2706" w:type="pct"/>
            <w:tcBorders>
              <w:top w:val="single" w:sz="6" w:space="0" w:color="auto"/>
              <w:left w:val="single" w:sz="6" w:space="0" w:color="auto"/>
              <w:bottom w:val="single" w:sz="6" w:space="0" w:color="auto"/>
              <w:right w:val="single" w:sz="6" w:space="0" w:color="auto"/>
            </w:tcBorders>
            <w:shd w:val="clear" w:color="auto" w:fill="C0C0C0"/>
            <w:hideMark/>
          </w:tcPr>
          <w:p w14:paraId="3E96D6EC" w14:textId="77777777" w:rsidR="006225F9" w:rsidRDefault="006225F9">
            <w:pPr>
              <w:pStyle w:val="TAH"/>
            </w:pPr>
            <w:r>
              <w:t>Description</w:t>
            </w:r>
          </w:p>
        </w:tc>
      </w:tr>
      <w:tr w:rsidR="006225F9" w14:paraId="73F00ACD"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4CE109B9" w14:textId="77777777" w:rsidR="006225F9" w:rsidRDefault="006225F9">
            <w:pPr>
              <w:pStyle w:val="TAL"/>
            </w:pPr>
            <w:r>
              <w:t>n/a</w:t>
            </w:r>
          </w:p>
        </w:tc>
        <w:tc>
          <w:tcPr>
            <w:tcW w:w="200" w:type="pct"/>
            <w:tcBorders>
              <w:top w:val="single" w:sz="6" w:space="0" w:color="auto"/>
              <w:left w:val="single" w:sz="6" w:space="0" w:color="auto"/>
              <w:bottom w:val="single" w:sz="6" w:space="0" w:color="auto"/>
              <w:right w:val="single" w:sz="6" w:space="0" w:color="auto"/>
            </w:tcBorders>
          </w:tcPr>
          <w:p w14:paraId="703ED78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tcPr>
          <w:p w14:paraId="35DEF6F0" w14:textId="77777777" w:rsidR="006225F9" w:rsidRDefault="006225F9">
            <w:pPr>
              <w:pStyle w:val="TAL"/>
            </w:pPr>
          </w:p>
        </w:tc>
        <w:tc>
          <w:tcPr>
            <w:tcW w:w="566" w:type="pct"/>
            <w:tcBorders>
              <w:top w:val="single" w:sz="6" w:space="0" w:color="auto"/>
              <w:left w:val="single" w:sz="6" w:space="0" w:color="auto"/>
              <w:bottom w:val="single" w:sz="6" w:space="0" w:color="auto"/>
              <w:right w:val="single" w:sz="6" w:space="0" w:color="auto"/>
            </w:tcBorders>
            <w:hideMark/>
          </w:tcPr>
          <w:p w14:paraId="45B42523" w14:textId="77777777" w:rsidR="006225F9" w:rsidRDefault="006225F9">
            <w:pPr>
              <w:pStyle w:val="TAL"/>
            </w:pPr>
            <w:r>
              <w:t>204 No Content</w:t>
            </w:r>
          </w:p>
        </w:tc>
        <w:tc>
          <w:tcPr>
            <w:tcW w:w="2706" w:type="pct"/>
            <w:tcBorders>
              <w:top w:val="single" w:sz="6" w:space="0" w:color="auto"/>
              <w:left w:val="single" w:sz="6" w:space="0" w:color="auto"/>
              <w:bottom w:val="single" w:sz="6" w:space="0" w:color="auto"/>
              <w:right w:val="single" w:sz="6" w:space="0" w:color="auto"/>
            </w:tcBorders>
            <w:hideMark/>
          </w:tcPr>
          <w:p w14:paraId="2B01824A" w14:textId="77777777" w:rsidR="006225F9" w:rsidRDefault="006225F9">
            <w:pPr>
              <w:pStyle w:val="TAL"/>
            </w:pPr>
            <w:r>
              <w:t>The Individual ADRF ML Model Store Record resource was deleted successfully.</w:t>
            </w:r>
          </w:p>
        </w:tc>
      </w:tr>
      <w:tr w:rsidR="006225F9" w14:paraId="6E92C283"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5ADB43F8" w14:textId="77777777" w:rsidR="006225F9" w:rsidRDefault="006225F9">
            <w:pPr>
              <w:pStyle w:val="TAL"/>
            </w:pPr>
            <w:r>
              <w:t>array(MLModelDelResult)</w:t>
            </w:r>
          </w:p>
        </w:tc>
        <w:tc>
          <w:tcPr>
            <w:tcW w:w="200" w:type="pct"/>
            <w:tcBorders>
              <w:top w:val="single" w:sz="6" w:space="0" w:color="auto"/>
              <w:left w:val="single" w:sz="6" w:space="0" w:color="auto"/>
              <w:bottom w:val="single" w:sz="6" w:space="0" w:color="auto"/>
              <w:right w:val="single" w:sz="6" w:space="0" w:color="auto"/>
            </w:tcBorders>
          </w:tcPr>
          <w:p w14:paraId="28CB77B5" w14:textId="77777777" w:rsidR="006225F9" w:rsidRDefault="006225F9">
            <w:pPr>
              <w:pStyle w:val="TAC"/>
            </w:pPr>
          </w:p>
        </w:tc>
        <w:tc>
          <w:tcPr>
            <w:tcW w:w="632" w:type="pct"/>
            <w:tcBorders>
              <w:top w:val="single" w:sz="6" w:space="0" w:color="auto"/>
              <w:left w:val="single" w:sz="6" w:space="0" w:color="auto"/>
              <w:bottom w:val="single" w:sz="6" w:space="0" w:color="auto"/>
              <w:right w:val="single" w:sz="6" w:space="0" w:color="auto"/>
            </w:tcBorders>
            <w:hideMark/>
          </w:tcPr>
          <w:p w14:paraId="20BC22D6" w14:textId="77777777" w:rsidR="006225F9" w:rsidRDefault="006225F9">
            <w:pPr>
              <w:pStyle w:val="TAL"/>
            </w:pPr>
            <w:r>
              <w:t>1..N</w:t>
            </w:r>
          </w:p>
        </w:tc>
        <w:tc>
          <w:tcPr>
            <w:tcW w:w="566" w:type="pct"/>
            <w:tcBorders>
              <w:top w:val="single" w:sz="6" w:space="0" w:color="auto"/>
              <w:left w:val="single" w:sz="6" w:space="0" w:color="auto"/>
              <w:bottom w:val="single" w:sz="6" w:space="0" w:color="auto"/>
              <w:right w:val="single" w:sz="6" w:space="0" w:color="auto"/>
            </w:tcBorders>
            <w:hideMark/>
          </w:tcPr>
          <w:p w14:paraId="6C913B8A" w14:textId="77777777" w:rsidR="006225F9" w:rsidRDefault="006225F9">
            <w:pPr>
              <w:pStyle w:val="TAL"/>
            </w:pPr>
            <w:r>
              <w:t>200 OK</w:t>
            </w:r>
          </w:p>
        </w:tc>
        <w:tc>
          <w:tcPr>
            <w:tcW w:w="2706" w:type="pct"/>
            <w:tcBorders>
              <w:top w:val="single" w:sz="6" w:space="0" w:color="auto"/>
              <w:left w:val="single" w:sz="6" w:space="0" w:color="auto"/>
              <w:bottom w:val="single" w:sz="6" w:space="0" w:color="auto"/>
              <w:right w:val="single" w:sz="6" w:space="0" w:color="auto"/>
            </w:tcBorders>
            <w:hideMark/>
          </w:tcPr>
          <w:p w14:paraId="1AA60822" w14:textId="77777777" w:rsidR="006225F9" w:rsidRDefault="006225F9">
            <w:pPr>
              <w:pStyle w:val="TAL"/>
            </w:pPr>
            <w:r>
              <w:t xml:space="preserve">Attempted to remove ML model(s) in the Individual ADRF ML Model Store Record resource. A representation of ML Model delete result information is returned. </w:t>
            </w:r>
          </w:p>
        </w:tc>
      </w:tr>
      <w:tr w:rsidR="006225F9" w14:paraId="0E090D4F"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F3D0458"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32DC550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49B78639"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0A522E2" w14:textId="77777777" w:rsidR="006225F9" w:rsidRDefault="006225F9">
            <w:pPr>
              <w:pStyle w:val="TAL"/>
            </w:pPr>
            <w:r>
              <w:t>307 Temporary Redirect</w:t>
            </w:r>
          </w:p>
        </w:tc>
        <w:tc>
          <w:tcPr>
            <w:tcW w:w="2706" w:type="pct"/>
            <w:tcBorders>
              <w:top w:val="single" w:sz="6" w:space="0" w:color="auto"/>
              <w:left w:val="single" w:sz="6" w:space="0" w:color="auto"/>
              <w:bottom w:val="single" w:sz="6" w:space="0" w:color="auto"/>
              <w:right w:val="single" w:sz="6" w:space="0" w:color="auto"/>
            </w:tcBorders>
          </w:tcPr>
          <w:p w14:paraId="7A37FA56" w14:textId="77777777" w:rsidR="006225F9" w:rsidRDefault="006225F9">
            <w:pPr>
              <w:pStyle w:val="TAL"/>
            </w:pPr>
            <w:r>
              <w:t>Temporary redirection, during Individual ADRF ML Model Store Record deletion.</w:t>
            </w:r>
          </w:p>
          <w:p w14:paraId="508BA4F6" w14:textId="77777777" w:rsidR="006225F9" w:rsidRDefault="006225F9">
            <w:pPr>
              <w:pStyle w:val="TAL"/>
            </w:pPr>
          </w:p>
          <w:p w14:paraId="1844449E" w14:textId="77777777" w:rsidR="006225F9" w:rsidRDefault="006225F9">
            <w:pPr>
              <w:pStyle w:val="TAL"/>
              <w:rPr>
                <w:strike/>
              </w:rPr>
            </w:pPr>
            <w:r>
              <w:t>(NOTE 2)</w:t>
            </w:r>
          </w:p>
        </w:tc>
      </w:tr>
      <w:tr w:rsidR="006225F9" w14:paraId="6AD952E1" w14:textId="77777777" w:rsidTr="006225F9">
        <w:trPr>
          <w:jc w:val="center"/>
        </w:trPr>
        <w:tc>
          <w:tcPr>
            <w:tcW w:w="896" w:type="pct"/>
            <w:tcBorders>
              <w:top w:val="single" w:sz="6" w:space="0" w:color="auto"/>
              <w:left w:val="single" w:sz="6" w:space="0" w:color="auto"/>
              <w:bottom w:val="single" w:sz="6" w:space="0" w:color="auto"/>
              <w:right w:val="single" w:sz="6" w:space="0" w:color="auto"/>
            </w:tcBorders>
            <w:hideMark/>
          </w:tcPr>
          <w:p w14:paraId="0C50541D" w14:textId="77777777" w:rsidR="006225F9" w:rsidRDefault="006225F9">
            <w:pPr>
              <w:pStyle w:val="TAL"/>
            </w:pPr>
            <w:r>
              <w:t>RedirectResponse</w:t>
            </w:r>
          </w:p>
        </w:tc>
        <w:tc>
          <w:tcPr>
            <w:tcW w:w="200" w:type="pct"/>
            <w:tcBorders>
              <w:top w:val="single" w:sz="6" w:space="0" w:color="auto"/>
              <w:left w:val="single" w:sz="6" w:space="0" w:color="auto"/>
              <w:bottom w:val="single" w:sz="6" w:space="0" w:color="auto"/>
              <w:right w:val="single" w:sz="6" w:space="0" w:color="auto"/>
            </w:tcBorders>
            <w:hideMark/>
          </w:tcPr>
          <w:p w14:paraId="00B789CC" w14:textId="77777777" w:rsidR="006225F9" w:rsidRDefault="006225F9">
            <w:pPr>
              <w:pStyle w:val="TAC"/>
            </w:pPr>
            <w:r>
              <w:t>O</w:t>
            </w:r>
          </w:p>
        </w:tc>
        <w:tc>
          <w:tcPr>
            <w:tcW w:w="632" w:type="pct"/>
            <w:tcBorders>
              <w:top w:val="single" w:sz="6" w:space="0" w:color="auto"/>
              <w:left w:val="single" w:sz="6" w:space="0" w:color="auto"/>
              <w:bottom w:val="single" w:sz="6" w:space="0" w:color="auto"/>
              <w:right w:val="single" w:sz="6" w:space="0" w:color="auto"/>
            </w:tcBorders>
            <w:hideMark/>
          </w:tcPr>
          <w:p w14:paraId="1C2DFF80" w14:textId="77777777" w:rsidR="006225F9" w:rsidRDefault="006225F9">
            <w:pPr>
              <w:pStyle w:val="TAL"/>
            </w:pPr>
            <w:r>
              <w:t>0..1</w:t>
            </w:r>
          </w:p>
        </w:tc>
        <w:tc>
          <w:tcPr>
            <w:tcW w:w="566" w:type="pct"/>
            <w:tcBorders>
              <w:top w:val="single" w:sz="6" w:space="0" w:color="auto"/>
              <w:left w:val="single" w:sz="6" w:space="0" w:color="auto"/>
              <w:bottom w:val="single" w:sz="6" w:space="0" w:color="auto"/>
              <w:right w:val="single" w:sz="6" w:space="0" w:color="auto"/>
            </w:tcBorders>
            <w:hideMark/>
          </w:tcPr>
          <w:p w14:paraId="2BAF814F" w14:textId="77777777" w:rsidR="006225F9" w:rsidRDefault="006225F9">
            <w:pPr>
              <w:pStyle w:val="TAL"/>
            </w:pPr>
            <w:r>
              <w:t>308 Permanent Redirect</w:t>
            </w:r>
          </w:p>
        </w:tc>
        <w:tc>
          <w:tcPr>
            <w:tcW w:w="2706" w:type="pct"/>
            <w:tcBorders>
              <w:top w:val="single" w:sz="6" w:space="0" w:color="auto"/>
              <w:left w:val="single" w:sz="6" w:space="0" w:color="auto"/>
              <w:bottom w:val="single" w:sz="6" w:space="0" w:color="auto"/>
              <w:right w:val="single" w:sz="6" w:space="0" w:color="auto"/>
            </w:tcBorders>
          </w:tcPr>
          <w:p w14:paraId="07006E56" w14:textId="77777777" w:rsidR="006225F9" w:rsidRDefault="006225F9">
            <w:pPr>
              <w:pStyle w:val="TAL"/>
            </w:pPr>
            <w:r>
              <w:t>Permanent redirection, during Individual ADRF ML Model Store Record deletion.</w:t>
            </w:r>
          </w:p>
          <w:p w14:paraId="36957EAB" w14:textId="77777777" w:rsidR="006225F9" w:rsidRDefault="006225F9">
            <w:pPr>
              <w:pStyle w:val="TAL"/>
            </w:pPr>
          </w:p>
          <w:p w14:paraId="202948C4" w14:textId="77777777" w:rsidR="006225F9" w:rsidRDefault="006225F9">
            <w:pPr>
              <w:pStyle w:val="TAL"/>
              <w:rPr>
                <w:strike/>
              </w:rPr>
            </w:pPr>
            <w:r>
              <w:t>(NOTE 2)</w:t>
            </w:r>
          </w:p>
        </w:tc>
      </w:tr>
      <w:tr w:rsidR="006225F9" w14:paraId="50F9625D" w14:textId="77777777" w:rsidTr="006225F9">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E4D6D1D" w14:textId="77777777" w:rsidR="006225F9" w:rsidRDefault="006225F9">
            <w:pPr>
              <w:pStyle w:val="TAN"/>
            </w:pPr>
            <w:r>
              <w:t>NOTE 1:</w:t>
            </w:r>
            <w:r>
              <w:tab/>
              <w:t>The mandatory HTTP error status code for the DELETE method listed in Table 5.2.7.1-1 of 3GPP TS 29.500 [4] also apply.</w:t>
            </w:r>
          </w:p>
          <w:p w14:paraId="6B5FB03F" w14:textId="77777777" w:rsidR="006225F9" w:rsidRDefault="006225F9">
            <w:pPr>
              <w:pStyle w:val="TAN"/>
            </w:pPr>
            <w:r>
              <w:t>NOTE 2:</w:t>
            </w:r>
            <w:r>
              <w:tab/>
              <w:t>The RedirectResponse data structure may be provided by an SCP (cf. clause 6.10.9.1 of 3GPP TS 29.500 [4]).</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50"/>
      </w:pPr>
      <w:bookmarkStart w:id="2005" w:name="_Toc148535584"/>
      <w:bookmarkStart w:id="2006" w:name="_Toc148535772"/>
      <w:r>
        <w:t>5.2.3.3.4</w:t>
      </w:r>
      <w:r>
        <w:tab/>
        <w:t>Resource Custom Operations</w:t>
      </w:r>
      <w:bookmarkEnd w:id="2005"/>
      <w:bookmarkEnd w:id="2006"/>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007" w:name="_Toc148535585"/>
      <w:bookmarkStart w:id="2008" w:name="_Toc148535773"/>
      <w:r>
        <w:t>5.2.4</w:t>
      </w:r>
      <w:r>
        <w:tab/>
        <w:t>Custom Operations without associated resources</w:t>
      </w:r>
      <w:bookmarkEnd w:id="2007"/>
      <w:bookmarkEnd w:id="2008"/>
    </w:p>
    <w:p w14:paraId="309064D3" w14:textId="77777777" w:rsidR="00356552" w:rsidRDefault="00356552" w:rsidP="00356552">
      <w:pPr>
        <w:pStyle w:val="41"/>
      </w:pPr>
      <w:bookmarkStart w:id="2009" w:name="_Toc148535586"/>
      <w:bookmarkStart w:id="2010" w:name="_Toc148535774"/>
      <w:r>
        <w:t>5.2.4.1</w:t>
      </w:r>
      <w:r>
        <w:tab/>
        <w:t>Overview</w:t>
      </w:r>
      <w:bookmarkEnd w:id="2009"/>
      <w:bookmarkEnd w:id="2010"/>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356552" w:rsidP="00356552">
      <w:pPr>
        <w:pStyle w:val="TH"/>
        <w:rPr>
          <w:lang w:val="en-US"/>
        </w:rPr>
      </w:pPr>
      <w:r>
        <w:rPr>
          <w:rFonts w:eastAsia="宋体"/>
        </w:rPr>
        <w:object w:dxaOrig="5892" w:dyaOrig="1740" w14:anchorId="3C8A0991">
          <v:shape id="_x0000_i1047" type="#_x0000_t75" style="width:295.2pt;height:87pt" o:ole="">
            <v:imagedata r:id="rId54" o:title="" cropbottom="7081f" cropright="4734f"/>
          </v:shape>
          <o:OLEObject Type="Embed" ProgID="Visio.Drawing.15" ShapeID="_x0000_i1047" DrawAspect="Content" ObjectID="_1759333347"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011" w:name="_Toc148535587"/>
      <w:bookmarkStart w:id="2012" w:name="_Toc148535775"/>
      <w:r>
        <w:t>5.2.4.4</w:t>
      </w:r>
      <w:r>
        <w:tab/>
        <w:t>Operation: remove-stored-mlmodel</w:t>
      </w:r>
      <w:bookmarkEnd w:id="2011"/>
      <w:bookmarkEnd w:id="2012"/>
    </w:p>
    <w:p w14:paraId="7727E1A6" w14:textId="77777777" w:rsidR="00356552" w:rsidRDefault="00356552" w:rsidP="00356552">
      <w:pPr>
        <w:pStyle w:val="50"/>
      </w:pPr>
      <w:bookmarkStart w:id="2013" w:name="_Toc148535588"/>
      <w:bookmarkStart w:id="2014" w:name="_Toc148535776"/>
      <w:r>
        <w:t>5.2.4.4.1</w:t>
      </w:r>
      <w:r>
        <w:tab/>
        <w:t>Description</w:t>
      </w:r>
      <w:bookmarkEnd w:id="2013"/>
      <w:bookmarkEnd w:id="2014"/>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015" w:name="_Toc148535589"/>
      <w:bookmarkStart w:id="2016" w:name="_Toc148535777"/>
      <w:r>
        <w:t>5.2.4.4.2</w:t>
      </w:r>
      <w:r>
        <w:tab/>
        <w:t>Operation Definition</w:t>
      </w:r>
      <w:bookmarkEnd w:id="2015"/>
      <w:bookmarkEnd w:id="2016"/>
    </w:p>
    <w:p w14:paraId="243CE33F" w14:textId="77777777" w:rsidR="00A3407C" w:rsidRDefault="00A3407C" w:rsidP="00A3407C">
      <w:r>
        <w:t>This operation shall support the request data structures shown in Table 5.2.4.4.2-1 and the response data structures and error codes specified in Tables 5.2.4.4.2-2.</w:t>
      </w:r>
    </w:p>
    <w:p w14:paraId="4EE6A16E" w14:textId="77777777" w:rsidR="00A3407C" w:rsidRDefault="00A3407C" w:rsidP="00A3407C">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3407C" w14:paraId="633C7DB5" w14:textId="77777777" w:rsidTr="00A3407C">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00CBE5FC"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42B30A" w14:textId="77777777" w:rsidR="00A3407C" w:rsidRDefault="00A3407C">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DB4CD7" w14:textId="77777777" w:rsidR="00A3407C" w:rsidRDefault="00A3407C">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1FC104" w14:textId="77777777" w:rsidR="00A3407C" w:rsidRDefault="00A3407C">
            <w:pPr>
              <w:pStyle w:val="TAH"/>
            </w:pPr>
            <w:r>
              <w:t>Description</w:t>
            </w:r>
          </w:p>
        </w:tc>
      </w:tr>
      <w:tr w:rsidR="00A3407C" w14:paraId="314DCDA4" w14:textId="77777777" w:rsidTr="00A3407C">
        <w:trPr>
          <w:jc w:val="center"/>
        </w:trPr>
        <w:tc>
          <w:tcPr>
            <w:tcW w:w="1626" w:type="dxa"/>
            <w:tcBorders>
              <w:top w:val="single" w:sz="6" w:space="0" w:color="auto"/>
              <w:left w:val="single" w:sz="6" w:space="0" w:color="auto"/>
              <w:bottom w:val="single" w:sz="6" w:space="0" w:color="000000"/>
              <w:right w:val="single" w:sz="6" w:space="0" w:color="auto"/>
            </w:tcBorders>
            <w:hideMark/>
          </w:tcPr>
          <w:p w14:paraId="22AF7EFE" w14:textId="77777777" w:rsidR="00A3407C" w:rsidRDefault="00A3407C">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41A7A1E0" w14:textId="77777777" w:rsidR="00A3407C" w:rsidRDefault="00A3407C">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6F9F2C7" w14:textId="1818B45F" w:rsidR="00A3407C" w:rsidRDefault="00A3407C">
            <w:pPr>
              <w:pStyle w:val="TAL"/>
            </w:pPr>
            <w:r>
              <w:t>1</w:t>
            </w:r>
          </w:p>
        </w:tc>
        <w:tc>
          <w:tcPr>
            <w:tcW w:w="6446" w:type="dxa"/>
            <w:tcBorders>
              <w:top w:val="single" w:sz="6" w:space="0" w:color="auto"/>
              <w:left w:val="single" w:sz="6" w:space="0" w:color="auto"/>
              <w:bottom w:val="single" w:sz="6" w:space="0" w:color="000000"/>
              <w:right w:val="single" w:sz="6" w:space="0" w:color="auto"/>
            </w:tcBorders>
            <w:hideMark/>
          </w:tcPr>
          <w:p w14:paraId="4DE3A56B" w14:textId="77777777" w:rsidR="00A3407C" w:rsidRDefault="00A3407C">
            <w:pPr>
              <w:pStyle w:val="TAL"/>
            </w:pPr>
            <w:r>
              <w:t>Unique ML model identifier of the ML model stored in ADRF.</w:t>
            </w:r>
          </w:p>
        </w:tc>
      </w:tr>
    </w:tbl>
    <w:p w14:paraId="10D6E945" w14:textId="77777777" w:rsidR="00A3407C" w:rsidRDefault="00A3407C" w:rsidP="00A3407C"/>
    <w:p w14:paraId="1FBFA3A1" w14:textId="77777777" w:rsidR="00A3407C" w:rsidRDefault="00A3407C" w:rsidP="00A3407C">
      <w:pPr>
        <w:pStyle w:val="TH"/>
      </w:pPr>
      <w:r>
        <w:t>Table 5.1.4.4.2-2: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4"/>
        <w:gridCol w:w="1083"/>
        <w:gridCol w:w="997"/>
        <w:gridCol w:w="4988"/>
      </w:tblGrid>
      <w:tr w:rsidR="00A3407C" w14:paraId="08E5623E"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15F52DBC" w14:textId="77777777" w:rsidR="00A3407C" w:rsidRDefault="00A3407C">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9E83B64" w14:textId="77777777" w:rsidR="00A3407C" w:rsidRDefault="00A3407C">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D3B7113" w14:textId="77777777" w:rsidR="00A3407C" w:rsidRDefault="00A3407C">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DC895" w14:textId="77777777" w:rsidR="00A3407C" w:rsidRDefault="00A3407C">
            <w:pPr>
              <w:pStyle w:val="TAH"/>
            </w:pPr>
            <w:r>
              <w:t>Response</w:t>
            </w:r>
          </w:p>
          <w:p w14:paraId="2AB4DE70" w14:textId="77777777" w:rsidR="00A3407C" w:rsidRDefault="00A3407C">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7C62E26" w14:textId="77777777" w:rsidR="00A3407C" w:rsidRDefault="00A3407C">
            <w:pPr>
              <w:pStyle w:val="TAH"/>
            </w:pPr>
            <w:r>
              <w:t>Description</w:t>
            </w:r>
          </w:p>
        </w:tc>
      </w:tr>
      <w:tr w:rsidR="00A3407C" w14:paraId="1B548A5D"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62F69081" w14:textId="06CC551D" w:rsidR="00A3407C" w:rsidRDefault="00A3407C">
            <w:pPr>
              <w:pStyle w:val="TAL"/>
            </w:pPr>
          </w:p>
        </w:tc>
        <w:tc>
          <w:tcPr>
            <w:tcW w:w="225" w:type="pct"/>
            <w:tcBorders>
              <w:top w:val="single" w:sz="6" w:space="0" w:color="auto"/>
              <w:left w:val="single" w:sz="6" w:space="0" w:color="auto"/>
              <w:bottom w:val="single" w:sz="6" w:space="0" w:color="auto"/>
              <w:right w:val="single" w:sz="6" w:space="0" w:color="auto"/>
            </w:tcBorders>
          </w:tcPr>
          <w:p w14:paraId="2812969B"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tcPr>
          <w:p w14:paraId="6C2887CE" w14:textId="77777777" w:rsidR="00A3407C" w:rsidRDefault="00A3407C">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9EEDF52" w14:textId="67EA00A4" w:rsidR="00A3407C" w:rsidRDefault="00A3407C">
            <w:pPr>
              <w:pStyle w:val="TAL"/>
            </w:pPr>
          </w:p>
        </w:tc>
        <w:tc>
          <w:tcPr>
            <w:tcW w:w="2718" w:type="pct"/>
            <w:tcBorders>
              <w:top w:val="single" w:sz="6" w:space="0" w:color="auto"/>
              <w:left w:val="single" w:sz="6" w:space="0" w:color="auto"/>
              <w:bottom w:val="single" w:sz="6" w:space="0" w:color="auto"/>
              <w:right w:val="single" w:sz="6" w:space="0" w:color="auto"/>
            </w:tcBorders>
            <w:hideMark/>
          </w:tcPr>
          <w:p w14:paraId="0BFA45CD" w14:textId="17277BE2" w:rsidR="00A3407C" w:rsidRDefault="00A3407C">
            <w:pPr>
              <w:pStyle w:val="TAL"/>
            </w:pPr>
          </w:p>
        </w:tc>
      </w:tr>
      <w:tr w:rsidR="00A3407C" w14:paraId="1A5A07B4" w14:textId="77777777" w:rsidTr="00A3407C">
        <w:trPr>
          <w:jc w:val="center"/>
        </w:trPr>
        <w:tc>
          <w:tcPr>
            <w:tcW w:w="824" w:type="pct"/>
            <w:tcBorders>
              <w:top w:val="single" w:sz="6" w:space="0" w:color="auto"/>
              <w:left w:val="single" w:sz="6" w:space="0" w:color="auto"/>
              <w:bottom w:val="single" w:sz="6" w:space="0" w:color="auto"/>
              <w:right w:val="single" w:sz="6" w:space="0" w:color="auto"/>
            </w:tcBorders>
            <w:hideMark/>
          </w:tcPr>
          <w:p w14:paraId="154CD0CE" w14:textId="77777777" w:rsidR="00A3407C" w:rsidRDefault="00A3407C">
            <w:pPr>
              <w:pStyle w:val="TAL"/>
            </w:pPr>
            <w:r>
              <w:t>array(MLModelDelResult)</w:t>
            </w:r>
          </w:p>
        </w:tc>
        <w:tc>
          <w:tcPr>
            <w:tcW w:w="225" w:type="pct"/>
            <w:tcBorders>
              <w:top w:val="single" w:sz="6" w:space="0" w:color="auto"/>
              <w:left w:val="single" w:sz="6" w:space="0" w:color="auto"/>
              <w:bottom w:val="single" w:sz="6" w:space="0" w:color="auto"/>
              <w:right w:val="single" w:sz="6" w:space="0" w:color="auto"/>
            </w:tcBorders>
          </w:tcPr>
          <w:p w14:paraId="3EF31919" w14:textId="77777777" w:rsidR="00A3407C" w:rsidRDefault="00A3407C">
            <w:pPr>
              <w:pStyle w:val="TAC"/>
            </w:pPr>
          </w:p>
        </w:tc>
        <w:tc>
          <w:tcPr>
            <w:tcW w:w="649" w:type="pct"/>
            <w:tcBorders>
              <w:top w:val="single" w:sz="6" w:space="0" w:color="auto"/>
              <w:left w:val="single" w:sz="6" w:space="0" w:color="auto"/>
              <w:bottom w:val="single" w:sz="6" w:space="0" w:color="auto"/>
              <w:right w:val="single" w:sz="6" w:space="0" w:color="auto"/>
            </w:tcBorders>
            <w:hideMark/>
          </w:tcPr>
          <w:p w14:paraId="0F1698A5" w14:textId="77777777" w:rsidR="00A3407C" w:rsidRDefault="00A3407C">
            <w:pPr>
              <w:pStyle w:val="TAL"/>
            </w:pPr>
            <w:r>
              <w:t>1..N</w:t>
            </w:r>
          </w:p>
        </w:tc>
        <w:tc>
          <w:tcPr>
            <w:tcW w:w="583" w:type="pct"/>
            <w:tcBorders>
              <w:top w:val="single" w:sz="6" w:space="0" w:color="auto"/>
              <w:left w:val="single" w:sz="6" w:space="0" w:color="auto"/>
              <w:bottom w:val="single" w:sz="6" w:space="0" w:color="auto"/>
              <w:right w:val="single" w:sz="6" w:space="0" w:color="auto"/>
            </w:tcBorders>
            <w:hideMark/>
          </w:tcPr>
          <w:p w14:paraId="70EAAD22" w14:textId="77777777" w:rsidR="00A3407C" w:rsidRDefault="00A3407C">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7600DE38" w14:textId="77777777" w:rsidR="00A3407C" w:rsidRDefault="00A3407C">
            <w:pPr>
              <w:pStyle w:val="TAL"/>
            </w:pPr>
            <w:r>
              <w:t xml:space="preserve">Attempted to remove ML model(s) in in the ADRF based on the unique ML model identifier. A representation of ML Model delete result information is returned. </w:t>
            </w:r>
          </w:p>
        </w:tc>
      </w:tr>
      <w:tr w:rsidR="00A3407C" w14:paraId="3C5358D2" w14:textId="77777777" w:rsidTr="00A3407C">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E63386" w14:textId="77777777" w:rsidR="00A3407C" w:rsidRDefault="00A3407C">
            <w:pPr>
              <w:pStyle w:val="TAN"/>
            </w:pPr>
            <w:r>
              <w:t>NOTE:</w:t>
            </w:r>
            <w:r>
              <w:tab/>
              <w:t>The mandatory HTTP error status code for the POST method listed in Table 5.1.7.1-1 of 3GPP TS 29.500 [4] also apply.</w:t>
            </w:r>
          </w:p>
        </w:tc>
      </w:tr>
    </w:tbl>
    <w:p w14:paraId="3A6EC4D7" w14:textId="77777777" w:rsidR="00356552" w:rsidRDefault="00356552" w:rsidP="00356552"/>
    <w:p w14:paraId="46824BF0" w14:textId="77777777" w:rsidR="00356552" w:rsidRDefault="00356552" w:rsidP="00356552">
      <w:pPr>
        <w:pStyle w:val="31"/>
        <w:rPr>
          <w:lang w:val="en-US"/>
        </w:rPr>
      </w:pPr>
      <w:bookmarkStart w:id="2017" w:name="_Toc94064366"/>
      <w:bookmarkStart w:id="2018" w:name="_Toc85557168"/>
      <w:bookmarkStart w:id="2019" w:name="_Toc120702428"/>
      <w:bookmarkStart w:id="2020" w:name="_Toc85553069"/>
      <w:bookmarkStart w:id="2021" w:name="_Toc70550695"/>
      <w:bookmarkStart w:id="2022" w:name="_Toc114133927"/>
      <w:bookmarkStart w:id="2023" w:name="_Toc51762962"/>
      <w:bookmarkStart w:id="2024" w:name="_Toc101244530"/>
      <w:bookmarkStart w:id="2025" w:name="_Toc43563564"/>
      <w:bookmarkStart w:id="2026" w:name="_Toc90655961"/>
      <w:bookmarkStart w:id="2027" w:name="_Toc56641031"/>
      <w:bookmarkStart w:id="2028" w:name="_Toc66231867"/>
      <w:bookmarkStart w:id="2029" w:name="_Toc68169028"/>
      <w:bookmarkStart w:id="2030" w:name="_Toc98233753"/>
      <w:bookmarkStart w:id="2031" w:name="_Toc50032042"/>
      <w:bookmarkStart w:id="2032" w:name="_Toc112951248"/>
      <w:bookmarkStart w:id="2033" w:name="_Toc59017999"/>
      <w:bookmarkStart w:id="2034" w:name="_Toc36102520"/>
      <w:bookmarkStart w:id="2035" w:name="_Toc83233148"/>
      <w:bookmarkStart w:id="2036" w:name="_Toc88667676"/>
      <w:bookmarkStart w:id="2037" w:name="_Toc104539125"/>
      <w:bookmarkStart w:id="2038" w:name="_Toc28012863"/>
      <w:bookmarkStart w:id="2039" w:name="_Toc113031788"/>
      <w:bookmarkStart w:id="2040" w:name="_Toc136562524"/>
      <w:bookmarkStart w:id="2041" w:name="_Toc34266349"/>
      <w:bookmarkStart w:id="2042" w:name="_Toc45134110"/>
      <w:bookmarkStart w:id="2043" w:name="_Toc138754358"/>
      <w:bookmarkStart w:id="2044" w:name="_Toc148535590"/>
      <w:bookmarkStart w:id="2045" w:name="_Toc148535778"/>
      <w:r>
        <w:rPr>
          <w:lang w:val="en-US"/>
        </w:rPr>
        <w:t>5.2.5</w:t>
      </w:r>
      <w:r>
        <w:rPr>
          <w:lang w:val="en-US"/>
        </w:rPr>
        <w:tab/>
        <w:t>Notifications</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046" w:name="_Toc148535591"/>
      <w:bookmarkStart w:id="2047" w:name="_Toc148535779"/>
      <w:r>
        <w:t>5.2.6</w:t>
      </w:r>
      <w:r>
        <w:tab/>
        <w:t>Data Model</w:t>
      </w:r>
      <w:bookmarkEnd w:id="2046"/>
      <w:bookmarkEnd w:id="2047"/>
    </w:p>
    <w:p w14:paraId="2CC7CA0C" w14:textId="77777777" w:rsidR="006225F9" w:rsidRDefault="006225F9" w:rsidP="006225F9">
      <w:pPr>
        <w:pStyle w:val="41"/>
      </w:pPr>
      <w:bookmarkStart w:id="2048" w:name="_Toc148535592"/>
      <w:bookmarkStart w:id="2049" w:name="_Toc148535780"/>
      <w:bookmarkStart w:id="2050" w:name="_Hlk138946652"/>
      <w:r>
        <w:t>5.2.6.1</w:t>
      </w:r>
      <w:r>
        <w:tab/>
        <w:t>General</w:t>
      </w:r>
      <w:bookmarkEnd w:id="2048"/>
      <w:bookmarkEnd w:id="2049"/>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225F9"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77777777" w:rsidR="006225F9" w:rsidRDefault="006225F9">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524B3EA2" w:rsidR="006225F9" w:rsidRDefault="006225F9">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77777777" w:rsidR="006225F9" w:rsidRDefault="006225F9">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225F9" w:rsidRDefault="006225F9">
            <w:pPr>
              <w:keepNext/>
              <w:keepLines/>
              <w:spacing w:after="0"/>
              <w:rPr>
                <w:rFonts w:ascii="Arial" w:hAnsi="Arial" w:cs="Arial"/>
                <w:sz w:val="18"/>
                <w:szCs w:val="18"/>
              </w:rPr>
            </w:pPr>
          </w:p>
        </w:tc>
      </w:tr>
      <w:tr w:rsidR="00A3407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3A9BCA0D" w:rsidR="00A3407C" w:rsidRDefault="00A3407C" w:rsidP="00A3407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75D23392" w:rsidR="00A3407C" w:rsidRDefault="00A3407C" w:rsidP="00A3407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61C22A86" w:rsidR="00A3407C" w:rsidRDefault="00A3407C" w:rsidP="00A3407C">
            <w:pPr>
              <w:keepNext/>
              <w:keepLines/>
              <w:spacing w:after="0"/>
              <w:rPr>
                <w:rFonts w:ascii="Arial" w:hAnsi="Arial"/>
                <w:sz w:val="18"/>
                <w:lang w:eastAsia="zh-CN"/>
              </w:rPr>
            </w:pPr>
            <w:r>
              <w:rPr>
                <w:rFonts w:ascii="Arial" w:hAnsi="Arial"/>
                <w:sz w:val="18"/>
                <w:lang w:eastAsia="zh-CN"/>
              </w:rPr>
              <w:t>Represents information provided in the response to the ML Model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A3407C" w:rsidRDefault="00A3407C" w:rsidP="00A3407C">
            <w:pPr>
              <w:keepNext/>
              <w:keepLines/>
              <w:spacing w:after="0"/>
              <w:rPr>
                <w:rFonts w:ascii="Arial" w:hAnsi="Arial" w:cs="Arial"/>
                <w:sz w:val="18"/>
                <w:szCs w:val="18"/>
              </w:rPr>
            </w:pPr>
          </w:p>
        </w:tc>
      </w:tr>
      <w:tr w:rsidR="006225F9"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77777777" w:rsidR="006225F9" w:rsidRDefault="006225F9">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77777777" w:rsidR="006225F9" w:rsidRDefault="006225F9">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777777" w:rsidR="006225F9" w:rsidRDefault="006225F9">
            <w:pPr>
              <w:keepNext/>
              <w:keepLines/>
              <w:spacing w:after="0"/>
              <w:rPr>
                <w:rFonts w:ascii="Arial" w:hAnsi="Arial"/>
                <w:sz w:val="18"/>
                <w:lang w:eastAsia="zh-CN"/>
              </w:rPr>
            </w:pPr>
            <w:r>
              <w:rPr>
                <w:rFonts w:ascii="Arial" w:hAnsi="Arial"/>
                <w:sz w:val="18"/>
                <w:lang w:eastAsia="zh-CN"/>
              </w:rPr>
              <w:t>Represents informatiom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225F9" w:rsidRDefault="006225F9">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051" w:name="_Toc148535593"/>
      <w:bookmarkStart w:id="2052" w:name="_Toc148535781"/>
      <w:r>
        <w:rPr>
          <w:lang w:val="en-US"/>
        </w:rPr>
        <w:t>5.2.6.2</w:t>
      </w:r>
      <w:r>
        <w:rPr>
          <w:lang w:val="en-US"/>
        </w:rPr>
        <w:tab/>
        <w:t>Structured data types</w:t>
      </w:r>
      <w:bookmarkEnd w:id="2051"/>
      <w:bookmarkEnd w:id="2052"/>
    </w:p>
    <w:p w14:paraId="7B10CA63" w14:textId="77777777" w:rsidR="00356552" w:rsidRDefault="00356552" w:rsidP="00356552">
      <w:pPr>
        <w:pStyle w:val="50"/>
      </w:pPr>
      <w:bookmarkStart w:id="2053" w:name="_Toc148535594"/>
      <w:bookmarkStart w:id="2054" w:name="_Toc148535782"/>
      <w:r>
        <w:t>5.2.6.2.1</w:t>
      </w:r>
      <w:r>
        <w:tab/>
        <w:t>Introduction</w:t>
      </w:r>
      <w:bookmarkEnd w:id="2053"/>
      <w:bookmarkEnd w:id="2054"/>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2055" w:name="_Toc148535595"/>
      <w:bookmarkStart w:id="2056" w:name="_Toc148535783"/>
      <w:bookmarkStart w:id="2057" w:name="_Toc122419262"/>
      <w:bookmarkStart w:id="2058" w:name="_Toc138669905"/>
      <w:r>
        <w:t>5.2.6.2.2</w:t>
      </w:r>
      <w:r>
        <w:tab/>
        <w:t>Type: NadrfMLModelStoreRecord</w:t>
      </w:r>
      <w:bookmarkEnd w:id="2055"/>
      <w:bookmarkEnd w:id="2056"/>
    </w:p>
    <w:bookmarkEnd w:id="2057"/>
    <w:bookmarkEnd w:id="2058"/>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13FB6343" w14:textId="77777777" w:rsidR="006225F9" w:rsidRDefault="006225F9" w:rsidP="006225F9">
            <w:pPr>
              <w:pStyle w:val="TAN"/>
            </w:pPr>
            <w:r>
              <w:t>NOTE 2:</w:t>
            </w:r>
            <w:r>
              <w:tab/>
              <w:t>Any of the "mlModelInfo" and "</w:t>
            </w:r>
            <w:r w:rsidRPr="007E3E5D">
              <w:t>mlModel</w:t>
            </w:r>
            <w:r>
              <w:t>s" attributes shall be provided.</w:t>
            </w:r>
          </w:p>
        </w:tc>
      </w:tr>
    </w:tbl>
    <w:p w14:paraId="7AA9486D" w14:textId="77777777" w:rsidR="006225F9" w:rsidRDefault="006225F9" w:rsidP="006225F9"/>
    <w:p w14:paraId="79F1918D" w14:textId="77777777" w:rsidR="006225F9" w:rsidRDefault="006225F9" w:rsidP="006225F9">
      <w:pPr>
        <w:pStyle w:val="50"/>
      </w:pPr>
      <w:bookmarkStart w:id="2059" w:name="_Toc148535596"/>
      <w:bookmarkStart w:id="2060" w:name="_Toc148535784"/>
      <w:bookmarkEnd w:id="2050"/>
      <w:r>
        <w:t>5.2.6.2.3</w:t>
      </w:r>
      <w:r>
        <w:tab/>
        <w:t>Type: MLModelInfo</w:t>
      </w:r>
      <w:bookmarkEnd w:id="2059"/>
      <w:bookmarkEnd w:id="2060"/>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5"/>
        <w:gridCol w:w="1418"/>
        <w:gridCol w:w="425"/>
        <w:gridCol w:w="1134"/>
        <w:gridCol w:w="2410"/>
        <w:gridCol w:w="2353"/>
      </w:tblGrid>
      <w:tr w:rsidR="006225F9" w14:paraId="0F3A6896" w14:textId="77777777" w:rsidTr="00FC06BB">
        <w:trPr>
          <w:jc w:val="center"/>
        </w:trPr>
        <w:tc>
          <w:tcPr>
            <w:tcW w:w="1785"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353"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FC06BB">
        <w:trPr>
          <w:jc w:val="center"/>
        </w:trPr>
        <w:tc>
          <w:tcPr>
            <w:tcW w:w="1785"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353"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FC06BB">
        <w:trPr>
          <w:jc w:val="center"/>
        </w:trPr>
        <w:tc>
          <w:tcPr>
            <w:tcW w:w="1785"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353" w:type="dxa"/>
            <w:tcBorders>
              <w:top w:val="single" w:sz="6" w:space="0" w:color="auto"/>
              <w:left w:val="single" w:sz="6" w:space="0" w:color="auto"/>
              <w:bottom w:val="single" w:sz="6" w:space="0" w:color="auto"/>
              <w:right w:val="single" w:sz="6" w:space="0" w:color="auto"/>
            </w:tcBorders>
          </w:tcPr>
          <w:p w14:paraId="075B8A2A" w14:textId="77777777" w:rsidR="006225F9" w:rsidRDefault="006225F9" w:rsidP="009115F3">
            <w:pPr>
              <w:keepNext/>
              <w:keepLines/>
              <w:spacing w:after="0"/>
              <w:rPr>
                <w:rFonts w:ascii="Arial" w:hAnsi="Arial" w:cs="Arial"/>
                <w:sz w:val="18"/>
                <w:szCs w:val="18"/>
              </w:rPr>
            </w:pPr>
          </w:p>
        </w:tc>
      </w:tr>
      <w:tr w:rsidR="006225F9" w14:paraId="7E9CDC62" w14:textId="77777777" w:rsidTr="00FC06BB">
        <w:trPr>
          <w:jc w:val="center"/>
        </w:trPr>
        <w:tc>
          <w:tcPr>
            <w:tcW w:w="1785"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353"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FC06BB">
        <w:trPr>
          <w:jc w:val="center"/>
        </w:trPr>
        <w:tc>
          <w:tcPr>
            <w:tcW w:w="1785"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353"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061" w:name="_Toc148535597"/>
      <w:bookmarkStart w:id="2062" w:name="_Toc148535785"/>
      <w:r>
        <w:t>5.2.6.2.4</w:t>
      </w:r>
      <w:r>
        <w:tab/>
        <w:t>Type: MLModel</w:t>
      </w:r>
      <w:bookmarkEnd w:id="2061"/>
      <w:bookmarkEnd w:id="2062"/>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063" w:name="_Toc148535598"/>
      <w:bookmarkStart w:id="2064" w:name="_Toc148535786"/>
      <w:r>
        <w:t>5.2.6.2.5</w:t>
      </w:r>
      <w:r>
        <w:tab/>
        <w:t>Type: MLModelDelResult</w:t>
      </w:r>
      <w:bookmarkEnd w:id="2063"/>
      <w:bookmarkEnd w:id="2064"/>
    </w:p>
    <w:p w14:paraId="1A852323" w14:textId="0151B447" w:rsidR="00A3407C" w:rsidRDefault="00A3407C" w:rsidP="00A3407C">
      <w:pPr>
        <w:pStyle w:val="TH"/>
      </w:pPr>
      <w:r>
        <w:t>Table 5.2.6.2.5-1: Definition of type MLModelOpResult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2065" w:name="_Toc148535599"/>
      <w:bookmarkStart w:id="2066" w:name="_Toc148535787"/>
      <w:r>
        <w:t>5.2.6.2.6</w:t>
      </w:r>
      <w:r>
        <w:tab/>
        <w:t>Type: AllowedConsumer</w:t>
      </w:r>
      <w:bookmarkEnd w:id="2065"/>
      <w:bookmarkEnd w:id="206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77777777" w:rsidR="004C2421" w:rsidRDefault="004C2421" w:rsidP="00A3407C"/>
    <w:p w14:paraId="710C4F8C" w14:textId="3B717BC4" w:rsidR="00356552" w:rsidRDefault="00356552" w:rsidP="00356552">
      <w:pPr>
        <w:pStyle w:val="41"/>
        <w:rPr>
          <w:lang w:val="en-US"/>
        </w:rPr>
      </w:pPr>
      <w:bookmarkStart w:id="2067" w:name="_Toc148535600"/>
      <w:bookmarkStart w:id="2068" w:name="_Toc148535788"/>
      <w:r>
        <w:rPr>
          <w:lang w:val="en-US"/>
        </w:rPr>
        <w:t>5.2.6.3</w:t>
      </w:r>
      <w:r>
        <w:rPr>
          <w:lang w:val="en-US"/>
        </w:rPr>
        <w:tab/>
        <w:t>Simple data types and enumerations</w:t>
      </w:r>
      <w:bookmarkEnd w:id="2067"/>
      <w:bookmarkEnd w:id="2068"/>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7777777" w:rsidR="00545D23" w:rsidRPr="00545D23" w:rsidRDefault="00545D23" w:rsidP="00356552"/>
    <w:p w14:paraId="4861F31E" w14:textId="77777777" w:rsidR="00356552" w:rsidRDefault="00356552" w:rsidP="00356552">
      <w:pPr>
        <w:pStyle w:val="41"/>
        <w:rPr>
          <w:lang w:val="en-US"/>
        </w:rPr>
      </w:pPr>
      <w:bookmarkStart w:id="2069" w:name="_Toc148535601"/>
      <w:bookmarkStart w:id="2070" w:name="_Toc148535789"/>
      <w:r>
        <w:rPr>
          <w:lang w:val="en-US"/>
        </w:rPr>
        <w:t>5.2.6.4</w:t>
      </w:r>
      <w:r>
        <w:rPr>
          <w:lang w:val="en-US"/>
        </w:rPr>
        <w:tab/>
      </w:r>
      <w:r>
        <w:rPr>
          <w:lang w:eastAsia="zh-CN"/>
        </w:rPr>
        <w:t>Data types describing alternative data types or combinations of data types</w:t>
      </w:r>
      <w:bookmarkEnd w:id="2069"/>
      <w:bookmarkEnd w:id="207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071" w:name="_Toc148535602"/>
      <w:bookmarkStart w:id="2072" w:name="_Toc148535790"/>
      <w:r>
        <w:t>5.2.7</w:t>
      </w:r>
      <w:r>
        <w:tab/>
        <w:t>Error Handling</w:t>
      </w:r>
      <w:bookmarkEnd w:id="2071"/>
      <w:bookmarkEnd w:id="2072"/>
    </w:p>
    <w:p w14:paraId="3AD1F0A1" w14:textId="77777777" w:rsidR="00356552" w:rsidRDefault="00356552" w:rsidP="00356552">
      <w:pPr>
        <w:pStyle w:val="41"/>
      </w:pPr>
      <w:bookmarkStart w:id="2073" w:name="_Toc148535603"/>
      <w:bookmarkStart w:id="2074" w:name="_Toc148535791"/>
      <w:r>
        <w:t>5.2.7.1</w:t>
      </w:r>
      <w:r>
        <w:tab/>
        <w:t>General</w:t>
      </w:r>
      <w:bookmarkEnd w:id="2073"/>
      <w:bookmarkEnd w:id="2074"/>
    </w:p>
    <w:p w14:paraId="14E80ED7" w14:textId="600C25E0" w:rsidR="006225F9" w:rsidRDefault="006225F9" w:rsidP="006225F9">
      <w:r>
        <w:t>For the Nadrf_</w:t>
      </w:r>
      <w:bookmarkStart w:id="2075" w:name="_Hlk141195725"/>
      <w:r>
        <w:t>MLModel</w:t>
      </w:r>
      <w:bookmarkEnd w:id="207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076" w:name="_Toc148535604"/>
      <w:bookmarkStart w:id="2077" w:name="_Toc148535792"/>
      <w:r>
        <w:t>5.2.7.2</w:t>
      </w:r>
      <w:r>
        <w:tab/>
        <w:t>Protocol Errors</w:t>
      </w:r>
      <w:bookmarkEnd w:id="2076"/>
      <w:bookmarkEnd w:id="2077"/>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078" w:name="_Toc148535605"/>
      <w:bookmarkStart w:id="2079" w:name="_Toc148535793"/>
      <w:r>
        <w:t>5.2.7.3</w:t>
      </w:r>
      <w:r>
        <w:tab/>
        <w:t>Application Errors</w:t>
      </w:r>
      <w:bookmarkEnd w:id="2078"/>
      <w:bookmarkEnd w:id="2079"/>
    </w:p>
    <w:p w14:paraId="29F666E9" w14:textId="77777777" w:rsidR="00356552" w:rsidRDefault="00356552" w:rsidP="00356552">
      <w:r>
        <w:t>The application errors defined for the Nadrf_MLModelManagement</w:t>
      </w:r>
      <w:r>
        <w:rPr>
          <w:lang w:eastAsia="zh-CN"/>
        </w:rPr>
        <w:t xml:space="preserve"> </w:t>
      </w:r>
      <w:r>
        <w:t xml:space="preserve"> service are listed in Table 5.2.7.3-1.</w:t>
      </w:r>
    </w:p>
    <w:p w14:paraId="2DAD387C" w14:textId="77777777" w:rsidR="004C2421" w:rsidRDefault="004C2421" w:rsidP="004C2421">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1"/>
        <w:gridCol w:w="4305"/>
      </w:tblGrid>
      <w:tr w:rsidR="004C2421" w14:paraId="1CF7C094"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695CCAC8" w14:textId="77777777" w:rsidR="004C2421" w:rsidRDefault="004C2421">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7DC3D6A" w14:textId="77777777" w:rsidR="004C2421" w:rsidRDefault="004C2421">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72CCE6B" w14:textId="77777777" w:rsidR="004C2421" w:rsidRDefault="004C2421">
            <w:pPr>
              <w:pStyle w:val="TAH"/>
            </w:pPr>
            <w:r>
              <w:t>Description</w:t>
            </w:r>
          </w:p>
        </w:tc>
      </w:tr>
      <w:tr w:rsidR="004C2421" w14:paraId="2B9BAB08" w14:textId="77777777" w:rsidTr="004C2421">
        <w:trPr>
          <w:jc w:val="center"/>
        </w:trPr>
        <w:tc>
          <w:tcPr>
            <w:tcW w:w="2337" w:type="dxa"/>
            <w:tcBorders>
              <w:top w:val="single" w:sz="6" w:space="0" w:color="auto"/>
              <w:left w:val="single" w:sz="6" w:space="0" w:color="auto"/>
              <w:bottom w:val="single" w:sz="6" w:space="0" w:color="auto"/>
              <w:right w:val="single" w:sz="6" w:space="0" w:color="auto"/>
            </w:tcBorders>
            <w:hideMark/>
          </w:tcPr>
          <w:p w14:paraId="67A3C235" w14:textId="77777777" w:rsidR="004C2421" w:rsidRDefault="004C2421">
            <w:pPr>
              <w:pStyle w:val="TAL"/>
            </w:pPr>
            <w:r>
              <w:t>RETRIEVAL_ML_MODEL_NOT_ALLOWED</w:t>
            </w:r>
          </w:p>
        </w:tc>
        <w:tc>
          <w:tcPr>
            <w:tcW w:w="1701" w:type="dxa"/>
            <w:tcBorders>
              <w:top w:val="single" w:sz="6" w:space="0" w:color="auto"/>
              <w:left w:val="single" w:sz="6" w:space="0" w:color="auto"/>
              <w:bottom w:val="single" w:sz="6" w:space="0" w:color="auto"/>
              <w:right w:val="single" w:sz="6" w:space="0" w:color="auto"/>
            </w:tcBorders>
            <w:hideMark/>
          </w:tcPr>
          <w:p w14:paraId="105E604C" w14:textId="77777777" w:rsidR="004C2421" w:rsidRDefault="004C2421">
            <w:pPr>
              <w:pStyle w:val="TAL"/>
            </w:pPr>
            <w:r>
              <w:t>403 Forbidden</w:t>
            </w:r>
          </w:p>
        </w:tc>
        <w:tc>
          <w:tcPr>
            <w:tcW w:w="5456" w:type="dxa"/>
            <w:tcBorders>
              <w:top w:val="single" w:sz="6" w:space="0" w:color="auto"/>
              <w:left w:val="single" w:sz="6" w:space="0" w:color="auto"/>
              <w:bottom w:val="single" w:sz="6" w:space="0" w:color="auto"/>
              <w:right w:val="single" w:sz="6" w:space="0" w:color="auto"/>
            </w:tcBorders>
            <w:hideMark/>
          </w:tcPr>
          <w:p w14:paraId="0FA0EC73" w14:textId="77777777" w:rsidR="004C2421" w:rsidRDefault="004C2421">
            <w:pPr>
              <w:pStyle w:val="TAL"/>
              <w:rPr>
                <w:rFonts w:cs="Arial"/>
                <w:szCs w:val="18"/>
              </w:rPr>
            </w:pPr>
            <w:r>
              <w:t>Indicates that the retrieval of the ML model is not allowed.</w:t>
            </w:r>
          </w:p>
        </w:tc>
      </w:tr>
    </w:tbl>
    <w:p w14:paraId="4A23FC6E" w14:textId="77777777" w:rsidR="00356552" w:rsidRDefault="00356552" w:rsidP="00356552"/>
    <w:p w14:paraId="6197E834" w14:textId="77777777" w:rsidR="00356552" w:rsidRDefault="00356552" w:rsidP="00356552">
      <w:pPr>
        <w:pStyle w:val="31"/>
        <w:rPr>
          <w:lang w:eastAsia="zh-CN"/>
        </w:rPr>
      </w:pPr>
      <w:bookmarkStart w:id="2080" w:name="_Toc148535606"/>
      <w:bookmarkStart w:id="2081" w:name="_Toc148535794"/>
      <w:r>
        <w:t>5.2.8</w:t>
      </w:r>
      <w:r>
        <w:rPr>
          <w:lang w:eastAsia="zh-CN"/>
        </w:rPr>
        <w:tab/>
        <w:t>Feature negotiation</w:t>
      </w:r>
      <w:bookmarkEnd w:id="2080"/>
      <w:bookmarkEnd w:id="2081"/>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356552">
      <w:pPr>
        <w:keepNext/>
        <w:keepLines/>
        <w:spacing w:before="60"/>
        <w:jc w:val="center"/>
        <w:rPr>
          <w:rFonts w:ascii="Arial" w:hAnsi="Arial"/>
          <w:b/>
        </w:rPr>
      </w:pPr>
      <w:r>
        <w:rPr>
          <w:rFonts w:ascii="Arial" w:hAnsi="Arial"/>
          <w:b/>
        </w:rP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082" w:name="_Toc148535607"/>
      <w:bookmarkStart w:id="2083" w:name="_Toc148535795"/>
      <w:r>
        <w:t>5.2.9</w:t>
      </w:r>
      <w:r>
        <w:tab/>
        <w:t>Security</w:t>
      </w:r>
      <w:bookmarkEnd w:id="2082"/>
      <w:bookmarkEnd w:id="2083"/>
    </w:p>
    <w:p w14:paraId="3B1F8793" w14:textId="77777777" w:rsidR="00356552" w:rsidRDefault="00356552" w:rsidP="00356552">
      <w:r>
        <w:t>As indicated in 3GPP TS 33.501 [8] and 3GPP TS 29.500 [4], the access to the Nadrf_</w:t>
      </w:r>
      <w:bookmarkStart w:id="2084" w:name="_Hlk141195963"/>
      <w:r>
        <w:t>MLModelManagement</w:t>
      </w:r>
      <w:bookmarkEnd w:id="2084"/>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839"/>
    <w:bookmarkEnd w:id="840"/>
    <w:p w14:paraId="6F0499F8" w14:textId="77777777" w:rsidR="00E9750A" w:rsidRDefault="00A16F12">
      <w:pPr>
        <w:pStyle w:val="8"/>
      </w:pPr>
      <w:r>
        <w:br w:type="page"/>
      </w:r>
      <w:bookmarkStart w:id="2085" w:name="_Toc510696650"/>
      <w:bookmarkStart w:id="2086" w:name="_Toc35971450"/>
      <w:bookmarkStart w:id="2087" w:name="_Toc36812181"/>
      <w:bookmarkStart w:id="2088" w:name="_Toc72766494"/>
      <w:bookmarkStart w:id="2089" w:name="_Toc72767061"/>
      <w:bookmarkStart w:id="2090" w:name="_Toc73042513"/>
      <w:bookmarkStart w:id="2091" w:name="_Toc81242857"/>
      <w:bookmarkStart w:id="2092" w:name="_Toc89426643"/>
      <w:bookmarkStart w:id="2093" w:name="_Toc94020430"/>
      <w:bookmarkStart w:id="2094" w:name="_Toc97034964"/>
      <w:bookmarkStart w:id="2095" w:name="_Toc97037832"/>
      <w:bookmarkStart w:id="2096" w:name="_Toc100940042"/>
      <w:bookmarkStart w:id="2097" w:name="_Toc104546908"/>
      <w:bookmarkStart w:id="2098" w:name="_Toc112937955"/>
      <w:bookmarkStart w:id="2099" w:name="_Toc120681651"/>
      <w:bookmarkStart w:id="2100" w:name="_Toc114134712"/>
      <w:bookmarkStart w:id="2101" w:name="_Toc133434838"/>
      <w:bookmarkStart w:id="2102" w:name="_Toc138694021"/>
      <w:bookmarkStart w:id="2103" w:name="_Toc148535608"/>
      <w:bookmarkStart w:id="2104" w:name="_Toc148535796"/>
      <w:r>
        <w:t>Annex A (normative):</w:t>
      </w:r>
      <w:r>
        <w:br/>
        <w:t>OpenAPI specification</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1E93BFF9" w14:textId="77777777" w:rsidR="00E9750A" w:rsidRDefault="00A16F12">
      <w:pPr>
        <w:pStyle w:val="1"/>
      </w:pPr>
      <w:bookmarkStart w:id="2105" w:name="_Toc94020431"/>
      <w:bookmarkStart w:id="2106" w:name="_Toc72767062"/>
      <w:bookmarkStart w:id="2107" w:name="_Toc72766495"/>
      <w:bookmarkStart w:id="2108" w:name="_Toc510696651"/>
      <w:bookmarkStart w:id="2109" w:name="_Toc35971451"/>
      <w:bookmarkStart w:id="2110" w:name="_Toc36812182"/>
      <w:bookmarkStart w:id="2111" w:name="_Toc73042514"/>
      <w:bookmarkStart w:id="2112" w:name="_Toc81242858"/>
      <w:bookmarkStart w:id="2113" w:name="_Toc89426644"/>
      <w:bookmarkStart w:id="2114" w:name="_Toc97034965"/>
      <w:bookmarkStart w:id="2115" w:name="_Toc120681652"/>
      <w:bookmarkStart w:id="2116" w:name="_Toc112937956"/>
      <w:bookmarkStart w:id="2117" w:name="_Toc114134713"/>
      <w:bookmarkStart w:id="2118" w:name="_Toc100940043"/>
      <w:bookmarkStart w:id="2119" w:name="_Toc104546909"/>
      <w:bookmarkStart w:id="2120" w:name="_Toc97037833"/>
      <w:bookmarkStart w:id="2121" w:name="_Toc133434839"/>
      <w:bookmarkStart w:id="2122" w:name="_Toc138694022"/>
      <w:bookmarkStart w:id="2123" w:name="_Toc148535609"/>
      <w:bookmarkStart w:id="2124" w:name="_Toc148535797"/>
      <w:r>
        <w:t>A.1</w:t>
      </w:r>
      <w:r>
        <w:tab/>
        <w:t>General</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2538771F" w14:textId="77777777" w:rsidR="00E9750A" w:rsidRDefault="00A16F12">
      <w:bookmarkStart w:id="212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12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127" w:name="_Toc114134714"/>
      <w:bookmarkStart w:id="2128" w:name="_Toc120681653"/>
      <w:bookmarkStart w:id="2129" w:name="_Toc112937957"/>
      <w:bookmarkStart w:id="2130" w:name="_Toc100940044"/>
      <w:bookmarkStart w:id="2131" w:name="_Toc104546910"/>
      <w:bookmarkStart w:id="2132" w:name="_Toc97037834"/>
      <w:bookmarkStart w:id="2133" w:name="_Toc97034966"/>
      <w:bookmarkStart w:id="2134" w:name="_Toc94020432"/>
      <w:bookmarkStart w:id="2135" w:name="_Toc81242859"/>
      <w:bookmarkStart w:id="2136" w:name="_Toc89426645"/>
      <w:bookmarkStart w:id="2137" w:name="_Toc73042515"/>
      <w:bookmarkStart w:id="2138" w:name="_Toc72766496"/>
      <w:bookmarkStart w:id="2139" w:name="_Toc72767063"/>
      <w:bookmarkStart w:id="2140" w:name="_Toc133434840"/>
      <w:bookmarkStart w:id="2141" w:name="_Toc138694023"/>
      <w:bookmarkStart w:id="2142" w:name="_Toc148535610"/>
      <w:bookmarkStart w:id="2143" w:name="_Toc148535798"/>
      <w:bookmarkEnd w:id="2125"/>
      <w:bookmarkEnd w:id="2126"/>
      <w:r>
        <w:t>A.2</w:t>
      </w:r>
      <w:r>
        <w:tab/>
        <w:t>Nadrf_DataManagement API</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550F604" w:rsidR="00E9750A" w:rsidRDefault="00A16F12">
      <w:pPr>
        <w:pStyle w:val="PL"/>
        <w:rPr>
          <w:lang w:val="en-US" w:eastAsia="en-IN"/>
        </w:rPr>
      </w:pPr>
      <w:r>
        <w:rPr>
          <w:lang w:val="en-IN" w:eastAsia="en-IN"/>
        </w:rPr>
        <w:t xml:space="preserve">  version: 1.1.0-</w:t>
      </w:r>
      <w:r>
        <w:rPr>
          <w:lang w:val="en-US" w:eastAsia="en-IN"/>
        </w:rPr>
        <w:t>alpha.</w:t>
      </w:r>
      <w:r w:rsidR="00C07B96">
        <w:rPr>
          <w:lang w:val="en-US" w:eastAsia="en-IN"/>
        </w:rPr>
        <w:t>4</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4DFADAA8" w:rsidR="00E9750A" w:rsidRDefault="00A16F12">
      <w:pPr>
        <w:pStyle w:val="PL"/>
        <w:rPr>
          <w:lang w:val="en-IN" w:eastAsia="en-IN"/>
        </w:rPr>
      </w:pPr>
      <w:r>
        <w:rPr>
          <w:lang w:val="en-IN" w:eastAsia="en-IN"/>
        </w:rPr>
        <w:t xml:space="preserve">  description: </w:t>
      </w:r>
      <w:r>
        <w:t>3GPP TS 29.575 V18.</w:t>
      </w:r>
      <w:r w:rsidR="00C07B96">
        <w:t>3</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144"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145" w:name="_Toc148535611"/>
      <w:bookmarkStart w:id="2146" w:name="_Toc148535799"/>
      <w:r>
        <w:t>A.3</w:t>
      </w:r>
      <w:r>
        <w:tab/>
      </w:r>
      <w:bookmarkStart w:id="2147" w:name="_Hlk141197165"/>
      <w:r>
        <w:t>Nadrf_MLModelManagement</w:t>
      </w:r>
      <w:bookmarkEnd w:id="2147"/>
      <w:r>
        <w:t xml:space="preserve"> API</w:t>
      </w:r>
      <w:bookmarkEnd w:id="2145"/>
      <w:bookmarkEnd w:id="2146"/>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77777777" w:rsidR="00356552" w:rsidRDefault="00356552" w:rsidP="00356552">
      <w:pPr>
        <w:pStyle w:val="PL"/>
      </w:pPr>
      <w:r>
        <w:t xml:space="preserve">  version: 1.0.0-alpha.1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77777777" w:rsidR="00356552" w:rsidRDefault="00356552" w:rsidP="00356552">
      <w:pPr>
        <w:pStyle w:val="PL"/>
      </w:pPr>
      <w:r>
        <w:t xml:space="preserve">    © 2023,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251BD93E" w:rsidR="00356552" w:rsidRDefault="00356552" w:rsidP="00356552">
      <w:pPr>
        <w:pStyle w:val="PL"/>
      </w:pPr>
      <w:r>
        <w:t xml:space="preserve">  description: 3GPP TS 29.575 V18.</w:t>
      </w:r>
      <w:r w:rsidR="000447A3">
        <w:t>3</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2E8D009E" w14:textId="77777777" w:rsidR="00356552" w:rsidRDefault="00356552" w:rsidP="00356552">
      <w:pPr>
        <w:pStyle w:val="PL"/>
      </w:pPr>
      <w:r>
        <w:t xml:space="preserve">      parameters:</w:t>
      </w:r>
    </w:p>
    <w:p w14:paraId="725D77F3" w14:textId="77777777" w:rsidR="00356552" w:rsidRDefault="00356552" w:rsidP="00356552">
      <w:pPr>
        <w:pStyle w:val="PL"/>
      </w:pPr>
      <w:r>
        <w:t xml:space="preserve">        - name: store-trans-id</w:t>
      </w:r>
    </w:p>
    <w:p w14:paraId="06CF9B38" w14:textId="77777777" w:rsidR="00356552" w:rsidRDefault="00356552" w:rsidP="00356552">
      <w:pPr>
        <w:pStyle w:val="PL"/>
      </w:pPr>
      <w:r>
        <w:t xml:space="preserve">          description: A storage transaction identifier of a ML model store record in ADRF.</w:t>
      </w:r>
    </w:p>
    <w:p w14:paraId="65826339" w14:textId="77777777" w:rsidR="00356552" w:rsidRDefault="00356552" w:rsidP="00356552">
      <w:pPr>
        <w:pStyle w:val="PL"/>
      </w:pPr>
      <w:r>
        <w:t xml:space="preserve">          in: query</w:t>
      </w:r>
    </w:p>
    <w:p w14:paraId="56255E2B" w14:textId="77777777" w:rsidR="00356552" w:rsidRDefault="00356552" w:rsidP="00356552">
      <w:pPr>
        <w:pStyle w:val="PL"/>
      </w:pPr>
      <w:r>
        <w:t xml:space="preserve">          required: false</w:t>
      </w:r>
    </w:p>
    <w:p w14:paraId="729A7701" w14:textId="77777777" w:rsidR="00356552" w:rsidRDefault="00356552" w:rsidP="00356552">
      <w:pPr>
        <w:pStyle w:val="PL"/>
      </w:pPr>
      <w:r>
        <w:t xml:space="preserve">          schema:</w:t>
      </w:r>
    </w:p>
    <w:p w14:paraId="2AD443F8" w14:textId="77777777" w:rsidR="00356552" w:rsidRDefault="00356552" w:rsidP="00356552">
      <w:pPr>
        <w:pStyle w:val="PL"/>
      </w:pPr>
      <w:r>
        <w:t xml:space="preserve">            type: string</w:t>
      </w:r>
    </w:p>
    <w:p w14:paraId="2C405C6F" w14:textId="77777777" w:rsidR="00356552" w:rsidRDefault="00356552" w:rsidP="00356552">
      <w:pPr>
        <w:pStyle w:val="PL"/>
      </w:pPr>
      <w:r>
        <w:t xml:space="preserve">        - name: modelUniqueId</w:t>
      </w:r>
    </w:p>
    <w:p w14:paraId="3C26D1E9" w14:textId="77777777" w:rsidR="00356552" w:rsidRDefault="00356552" w:rsidP="00356552">
      <w:pPr>
        <w:pStyle w:val="PL"/>
      </w:pPr>
      <w:r>
        <w:t xml:space="preserve">          description: Unique Model identifier of a ML model.</w:t>
      </w:r>
    </w:p>
    <w:p w14:paraId="384FAB57" w14:textId="77777777" w:rsidR="00356552" w:rsidRDefault="00356552" w:rsidP="00356552">
      <w:pPr>
        <w:pStyle w:val="PL"/>
      </w:pPr>
      <w:r>
        <w:t xml:space="preserve">          in: query</w:t>
      </w:r>
    </w:p>
    <w:p w14:paraId="636CFE52" w14:textId="77777777" w:rsidR="00356552" w:rsidRDefault="00356552" w:rsidP="00356552">
      <w:pPr>
        <w:pStyle w:val="PL"/>
      </w:pPr>
      <w:r>
        <w:t xml:space="preserve">          required: false</w:t>
      </w:r>
    </w:p>
    <w:p w14:paraId="67658832" w14:textId="77777777" w:rsidR="00356552" w:rsidRDefault="00356552" w:rsidP="00356552">
      <w:pPr>
        <w:pStyle w:val="PL"/>
      </w:pPr>
      <w:r>
        <w:t xml:space="preserve">          schema:</w:t>
      </w:r>
    </w:p>
    <w:p w14:paraId="3D26E265" w14:textId="77777777" w:rsidR="00356552" w:rsidRDefault="00356552" w:rsidP="00356552">
      <w:pPr>
        <w:pStyle w:val="PL"/>
      </w:pPr>
      <w:r>
        <w:t xml:space="preserve">            type: array</w:t>
      </w:r>
    </w:p>
    <w:p w14:paraId="17C81CAD" w14:textId="77777777" w:rsidR="00356552" w:rsidRDefault="00356552" w:rsidP="00356552">
      <w:pPr>
        <w:pStyle w:val="PL"/>
      </w:pPr>
      <w:r>
        <w:t xml:space="preserve">            items:</w:t>
      </w:r>
    </w:p>
    <w:p w14:paraId="7300E678" w14:textId="77777777" w:rsidR="00356552" w:rsidRDefault="00356552" w:rsidP="00356552">
      <w:pPr>
        <w:pStyle w:val="PL"/>
      </w:pPr>
      <w:r>
        <w:t xml:space="preserve">              $ref: 'TS29571_CommonData.yaml#/components/schemas/Uinteger'</w:t>
      </w:r>
    </w:p>
    <w:p w14:paraId="049690B2" w14:textId="77777777" w:rsidR="00356552" w:rsidRDefault="00356552" w:rsidP="00356552">
      <w:pPr>
        <w:pStyle w:val="PL"/>
      </w:pPr>
      <w:r>
        <w:t xml:space="preserve">            minItems: 1</w:t>
      </w:r>
    </w:p>
    <w:p w14:paraId="1F399CF6" w14:textId="77777777" w:rsidR="00356552" w:rsidRDefault="00356552" w:rsidP="00356552">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606A0EB6" w:rsidR="006225F9" w:rsidRDefault="006225F9" w:rsidP="006225F9">
      <w:pPr>
        <w:pStyle w:val="PL"/>
      </w:pPr>
      <w:r>
        <w:t xml:space="preserve">                  $ref: '#/components/schemas/MLModelDelResult</w:t>
      </w:r>
      <w:r w:rsidR="00310044">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08730D08" w14:textId="77777777" w:rsidR="00356552" w:rsidRDefault="00356552" w:rsidP="00356552">
      <w:pPr>
        <w:pStyle w:val="PL"/>
      </w:pPr>
      <w:r>
        <w:t xml:space="preserve">      requestBody:</w:t>
      </w:r>
    </w:p>
    <w:p w14:paraId="40C7AB85" w14:textId="77777777" w:rsidR="00356552" w:rsidRDefault="00356552" w:rsidP="00356552">
      <w:pPr>
        <w:pStyle w:val="PL"/>
      </w:pPr>
      <w:r>
        <w:t xml:space="preserve">        content:</w:t>
      </w:r>
    </w:p>
    <w:p w14:paraId="470BEF53" w14:textId="77777777" w:rsidR="00356552" w:rsidRDefault="00356552" w:rsidP="00356552">
      <w:pPr>
        <w:pStyle w:val="PL"/>
      </w:pPr>
      <w:r>
        <w:t xml:space="preserve">          application/json:</w:t>
      </w:r>
    </w:p>
    <w:p w14:paraId="2FE90D1C" w14:textId="77777777" w:rsidR="00356552" w:rsidRDefault="00356552" w:rsidP="00356552">
      <w:pPr>
        <w:pStyle w:val="PL"/>
      </w:pPr>
      <w:r>
        <w:t xml:space="preserve">            schema:</w:t>
      </w:r>
    </w:p>
    <w:p w14:paraId="1AA8A95D" w14:textId="77777777" w:rsidR="00356552" w:rsidRDefault="00356552" w:rsidP="00356552">
      <w:pPr>
        <w:pStyle w:val="PL"/>
      </w:pPr>
      <w:r>
        <w:t xml:space="preserve">              type: array</w:t>
      </w:r>
    </w:p>
    <w:p w14:paraId="5376257B" w14:textId="77777777" w:rsidR="00356552" w:rsidRDefault="00356552" w:rsidP="00356552">
      <w:pPr>
        <w:pStyle w:val="PL"/>
      </w:pPr>
      <w:r>
        <w:t xml:space="preserve">              items:</w:t>
      </w:r>
    </w:p>
    <w:p w14:paraId="7688D192" w14:textId="77777777" w:rsidR="00356552" w:rsidRDefault="00356552" w:rsidP="00356552">
      <w:pPr>
        <w:pStyle w:val="PL"/>
      </w:pPr>
      <w:r>
        <w:t xml:space="preserve">                $ref: '#/components/schemas/NadrfMLModelStoreRecord'</w:t>
      </w:r>
    </w:p>
    <w:p w14:paraId="79DCD1D6" w14:textId="77777777" w:rsidR="00356552" w:rsidRDefault="00356552" w:rsidP="00356552">
      <w:pPr>
        <w:pStyle w:val="PL"/>
      </w:pPr>
      <w:r>
        <w:t xml:space="preserve">              minItems: 1</w:t>
      </w:r>
    </w:p>
    <w:p w14:paraId="276AEC10" w14:textId="77777777" w:rsidR="00356552" w:rsidRDefault="00356552" w:rsidP="00356552">
      <w:pPr>
        <w:pStyle w:val="PL"/>
      </w:pPr>
      <w:r>
        <w:t xml:space="preserve">        required: true</w:t>
      </w:r>
    </w:p>
    <w:p w14:paraId="4BEEFC40" w14:textId="77777777" w:rsidR="00356552" w:rsidRDefault="00356552" w:rsidP="00356552">
      <w:pPr>
        <w:pStyle w:val="PL"/>
      </w:pPr>
      <w:r>
        <w:t xml:space="preserve">      responses:</w:t>
      </w:r>
    </w:p>
    <w:p w14:paraId="6F893BD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7EC928D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302DC0"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0157E569"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2408ABA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7BAD526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433FE6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056CE0B4"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5F7A1F7B" w14:textId="77777777" w:rsidR="00356552" w:rsidRDefault="00356552" w:rsidP="00356552">
      <w:pPr>
        <w:pStyle w:val="PL"/>
      </w:pPr>
      <w:r>
        <w:t xml:space="preserve">        '400':</w:t>
      </w:r>
    </w:p>
    <w:p w14:paraId="6B16ADFD" w14:textId="77777777" w:rsidR="00356552" w:rsidRDefault="00356552" w:rsidP="00356552">
      <w:pPr>
        <w:pStyle w:val="PL"/>
      </w:pPr>
      <w: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6EEC6D8C" w14:textId="77777777" w:rsidR="006225F9" w:rsidRDefault="006225F9" w:rsidP="006225F9">
      <w:pPr>
        <w:pStyle w:val="PL"/>
      </w:pPr>
      <w:r>
        <w:t xml:space="preserve">          - required: [mlModelIdnfo]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02F49021" w14:textId="77777777" w:rsidR="006225F9" w:rsidRDefault="006225F9" w:rsidP="006225F9"/>
    <w:p w14:paraId="2B50451C" w14:textId="38737622" w:rsidR="00E9750A" w:rsidRDefault="00A16F12" w:rsidP="002C3934">
      <w:pPr>
        <w:pStyle w:val="8"/>
      </w:pPr>
      <w:r>
        <w:br w:type="page"/>
      </w:r>
      <w:bookmarkStart w:id="2148" w:name="_Toc112937958"/>
      <w:bookmarkStart w:id="2149" w:name="_Toc104546911"/>
      <w:bookmarkStart w:id="2150" w:name="_Toc100940045"/>
      <w:bookmarkStart w:id="2151" w:name="_Toc97037835"/>
      <w:bookmarkStart w:id="2152" w:name="_Toc94020433"/>
      <w:bookmarkStart w:id="2153" w:name="_Toc97034967"/>
      <w:bookmarkStart w:id="2154" w:name="_Toc89426646"/>
      <w:bookmarkStart w:id="2155" w:name="_Toc81242860"/>
      <w:bookmarkStart w:id="2156" w:name="_Toc2086459"/>
      <w:bookmarkStart w:id="2157" w:name="_Toc72767064"/>
      <w:bookmarkStart w:id="2158" w:name="_Toc73042516"/>
      <w:bookmarkStart w:id="2159" w:name="_Toc72766497"/>
      <w:bookmarkStart w:id="2160" w:name="_Toc114134715"/>
      <w:bookmarkStart w:id="2161" w:name="_Toc120681654"/>
      <w:bookmarkStart w:id="2162" w:name="_Toc133434841"/>
      <w:bookmarkStart w:id="2163" w:name="_Toc138694024"/>
      <w:bookmarkStart w:id="2164" w:name="_Toc148535612"/>
      <w:bookmarkStart w:id="2165" w:name="_Toc148535800"/>
      <w:bookmarkEnd w:id="2144"/>
      <w:r>
        <w:t>Annex B (informative):</w:t>
      </w:r>
      <w:r>
        <w:br/>
        <w:t>Change history</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4087DA28" w14:textId="77777777" w:rsidR="00715BF6" w:rsidRPr="00715BF6" w:rsidRDefault="00715BF6" w:rsidP="00715BF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C00BF"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77777777" w:rsidR="00DC00BF" w:rsidRPr="00DC00BF" w:rsidRDefault="00DC00BF" w:rsidP="00DC00BF">
            <w:pPr>
              <w:pStyle w:val="TAC"/>
              <w:rPr>
                <w:rFonts w:cs="Arial"/>
                <w:sz w:val="16"/>
                <w:szCs w:val="16"/>
              </w:rPr>
            </w:pPr>
            <w:r w:rsidRPr="00DC00BF">
              <w:rPr>
                <w:rFonts w:cs="Arial"/>
                <w:sz w:val="16"/>
                <w:szCs w:val="16"/>
              </w:rPr>
              <w:t>C3-234594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77777777" w:rsidR="00DC00BF" w:rsidRPr="00DC00BF" w:rsidRDefault="00DC00BF" w:rsidP="00DC00BF">
            <w:pPr>
              <w:pStyle w:val="TAL"/>
              <w:rPr>
                <w:rFonts w:cs="Arial"/>
                <w:color w:val="000000"/>
                <w:sz w:val="16"/>
                <w:szCs w:val="16"/>
              </w:rPr>
            </w:pPr>
            <w:r w:rsidRPr="00DC00BF">
              <w:rPr>
                <w:rFonts w:cs="Arial"/>
                <w:color w:val="000000"/>
                <w:sz w:val="16"/>
                <w:szCs w:val="16"/>
              </w:rPr>
              <w:t>0062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77777777" w:rsidR="00DC00BF" w:rsidRPr="00DC00BF" w:rsidRDefault="00DC00BF" w:rsidP="00DC00BF">
            <w:pPr>
              <w:pStyle w:val="TAL"/>
              <w:rPr>
                <w:sz w:val="16"/>
                <w:szCs w:val="16"/>
                <w:lang w:eastAsia="zh-CN"/>
              </w:rPr>
            </w:pPr>
            <w:r w:rsidRPr="00DC00BF">
              <w:rPr>
                <w:sz w:val="16"/>
                <w:szCs w:val="16"/>
                <w:lang w:eastAsia="zh-CN"/>
              </w:rPr>
              <w:t>Update the Nadrf_MLModelManagement_RetrievalRequest service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77777777" w:rsidR="00DC00BF" w:rsidRPr="00DC00BF" w:rsidRDefault="00DC00BF" w:rsidP="00DC00BF">
            <w:pPr>
              <w:pStyle w:val="TAC"/>
              <w:rPr>
                <w:rFonts w:cs="Arial"/>
                <w:sz w:val="16"/>
                <w:szCs w:val="16"/>
              </w:rPr>
            </w:pPr>
            <w:r w:rsidRPr="00DC00BF">
              <w:rPr>
                <w:rFonts w:cs="Arial"/>
                <w:sz w:val="16"/>
                <w:szCs w:val="16"/>
              </w:rPr>
              <w:t>C3-234680</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77777777" w:rsidR="00DC00BF" w:rsidRPr="00DC00BF" w:rsidRDefault="00DC00BF" w:rsidP="00DC00BF">
            <w:pPr>
              <w:pStyle w:val="TAL"/>
              <w:rPr>
                <w:rFonts w:cs="Arial"/>
                <w:color w:val="000000"/>
                <w:sz w:val="16"/>
                <w:szCs w:val="16"/>
              </w:rPr>
            </w:pPr>
            <w:r w:rsidRPr="00DC00BF">
              <w:rPr>
                <w:rFonts w:cs="Arial"/>
                <w:color w:val="000000"/>
                <w:sz w:val="16"/>
                <w:szCs w:val="16"/>
              </w:rPr>
              <w:t>0063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77777777" w:rsidR="00DC00BF" w:rsidRPr="00DC00BF" w:rsidRDefault="00DC00BF" w:rsidP="00DC00BF">
            <w:pPr>
              <w:pStyle w:val="TAL"/>
              <w:rPr>
                <w:sz w:val="16"/>
                <w:szCs w:val="16"/>
                <w:lang w:eastAsia="zh-CN"/>
              </w:rPr>
            </w:pPr>
            <w:r w:rsidRPr="00DC00BF">
              <w:rPr>
                <w:sz w:val="16"/>
                <w:szCs w:val="16"/>
                <w:lang w:eastAsia="zh-CN"/>
              </w:rPr>
              <w:t>Support of the storage of user consent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77777777" w:rsidR="00DC00BF" w:rsidRPr="00DC00BF" w:rsidRDefault="00DC00BF" w:rsidP="00DC00BF">
            <w:pPr>
              <w:pStyle w:val="TAC"/>
              <w:rPr>
                <w:rFonts w:cs="Arial"/>
                <w:sz w:val="16"/>
                <w:szCs w:val="16"/>
              </w:rPr>
            </w:pPr>
            <w:r w:rsidRPr="00DC00BF">
              <w:rPr>
                <w:rFonts w:cs="Arial"/>
                <w:sz w:val="16"/>
                <w:szCs w:val="16"/>
              </w:rPr>
              <w:t>C3-234520</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7777777" w:rsidR="00DC00BF" w:rsidRPr="00DC00BF" w:rsidRDefault="00DC00BF" w:rsidP="00DC00BF">
            <w:pPr>
              <w:pStyle w:val="TAL"/>
              <w:rPr>
                <w:rFonts w:cs="Arial"/>
                <w:color w:val="000000"/>
                <w:sz w:val="16"/>
                <w:szCs w:val="16"/>
              </w:rPr>
            </w:pPr>
            <w:r w:rsidRPr="00DC00BF">
              <w:rPr>
                <w:rFonts w:cs="Arial"/>
                <w:color w:val="000000"/>
                <w:sz w:val="16"/>
                <w:szCs w:val="16"/>
              </w:rPr>
              <w:t>0064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77777777" w:rsidR="00DC00BF" w:rsidRPr="00DC00BF" w:rsidRDefault="00DC00BF" w:rsidP="00DC00BF">
            <w:pPr>
              <w:pStyle w:val="TAL"/>
              <w:rPr>
                <w:sz w:val="16"/>
                <w:szCs w:val="16"/>
                <w:lang w:eastAsia="zh-CN"/>
              </w:rPr>
            </w:pPr>
            <w:r w:rsidRPr="00DC00BF">
              <w:rPr>
                <w:sz w:val="16"/>
                <w:szCs w:val="16"/>
                <w:lang w:eastAsia="zh-CN"/>
              </w:rPr>
              <w:t>Correction to 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77777777" w:rsidR="00DC00BF" w:rsidRPr="00DC00BF" w:rsidRDefault="00DC00BF" w:rsidP="00DC00BF">
            <w:pPr>
              <w:pStyle w:val="TAC"/>
              <w:rPr>
                <w:rFonts w:cs="Arial"/>
                <w:sz w:val="16"/>
                <w:szCs w:val="16"/>
              </w:rPr>
            </w:pPr>
            <w:r w:rsidRPr="00DC00BF">
              <w:rPr>
                <w:rFonts w:cs="Arial"/>
                <w:sz w:val="16"/>
                <w:szCs w:val="16"/>
              </w:rPr>
              <w:t>C3-234301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77777777" w:rsidR="00DC00BF" w:rsidRPr="00DC00BF" w:rsidRDefault="00DC00BF" w:rsidP="00DC00BF">
            <w:pPr>
              <w:pStyle w:val="TAL"/>
              <w:rPr>
                <w:rFonts w:cs="Arial"/>
                <w:color w:val="000000"/>
                <w:sz w:val="16"/>
                <w:szCs w:val="16"/>
              </w:rPr>
            </w:pPr>
            <w:r w:rsidRPr="00DC00BF">
              <w:rPr>
                <w:rFonts w:cs="Arial"/>
                <w:color w:val="000000"/>
                <w:sz w:val="16"/>
                <w:szCs w:val="16"/>
              </w:rPr>
              <w:t>0065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77777777" w:rsidR="00DC00BF" w:rsidRPr="00DC00BF" w:rsidRDefault="00DC00BF" w:rsidP="00DC00BF">
            <w:pPr>
              <w:pStyle w:val="TAR"/>
              <w:rPr>
                <w:rFonts w:cs="Arial"/>
                <w:color w:val="000000"/>
                <w:sz w:val="16"/>
                <w:szCs w:val="16"/>
              </w:rPr>
            </w:pPr>
            <w:r w:rsidRPr="00DC00BF">
              <w:rPr>
                <w:rFonts w:cs="Arial"/>
                <w:color w:val="000000"/>
                <w:sz w:val="16"/>
                <w:szCs w:val="16"/>
              </w:rPr>
              <w:t xml:space="preserve">　</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77777777" w:rsidR="00DC00BF" w:rsidRPr="00DC00BF" w:rsidRDefault="00DC00BF" w:rsidP="00DC00BF">
            <w:pPr>
              <w:pStyle w:val="TAL"/>
              <w:rPr>
                <w:sz w:val="16"/>
                <w:szCs w:val="16"/>
                <w:lang w:eastAsia="zh-CN"/>
              </w:rPr>
            </w:pPr>
            <w:r w:rsidRPr="00DC00BF">
              <w:rPr>
                <w:sz w:val="16"/>
                <w:szCs w:val="16"/>
                <w:lang w:eastAsia="zh-CN"/>
              </w:rPr>
              <w:t>Fixing wrong reference to 29.500</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77777777" w:rsidR="00DC00BF" w:rsidRPr="00DC00BF" w:rsidRDefault="00DC00BF" w:rsidP="00DC00BF">
            <w:pPr>
              <w:pStyle w:val="TAC"/>
              <w:rPr>
                <w:rFonts w:cs="Arial"/>
                <w:sz w:val="16"/>
                <w:szCs w:val="16"/>
              </w:rPr>
            </w:pPr>
            <w:r w:rsidRPr="00DC00BF">
              <w:rPr>
                <w:rFonts w:cs="Arial"/>
                <w:sz w:val="16"/>
                <w:szCs w:val="16"/>
              </w:rPr>
              <w:t>C3-234628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77777777" w:rsidR="00DC00BF" w:rsidRPr="00DC00BF" w:rsidRDefault="00DC00BF" w:rsidP="00DC00BF">
            <w:pPr>
              <w:pStyle w:val="TAL"/>
              <w:rPr>
                <w:rFonts w:cs="Arial"/>
                <w:color w:val="000000"/>
                <w:sz w:val="16"/>
                <w:szCs w:val="16"/>
              </w:rPr>
            </w:pPr>
            <w:r w:rsidRPr="00DC00BF">
              <w:rPr>
                <w:rFonts w:cs="Arial"/>
                <w:color w:val="000000"/>
                <w:sz w:val="16"/>
                <w:szCs w:val="16"/>
              </w:rPr>
              <w:t>0067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7777777" w:rsidR="00DC00BF" w:rsidRPr="00DC00BF" w:rsidRDefault="00DC00BF" w:rsidP="00DC00BF">
            <w:pPr>
              <w:pStyle w:val="TAL"/>
              <w:rPr>
                <w:sz w:val="16"/>
                <w:szCs w:val="16"/>
                <w:lang w:eastAsia="zh-CN"/>
              </w:rPr>
            </w:pPr>
            <w:r w:rsidRPr="00DC00BF">
              <w:rPr>
                <w:sz w:val="16"/>
                <w:szCs w:val="16"/>
                <w:lang w:eastAsia="zh-CN"/>
              </w:rPr>
              <w:t>Updates to Nadrf_MLModelManagement_Delete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77777777" w:rsidR="00DC00BF" w:rsidRPr="00DC00BF" w:rsidRDefault="00DC00BF" w:rsidP="00DC00BF">
            <w:pPr>
              <w:pStyle w:val="TAC"/>
              <w:rPr>
                <w:rFonts w:cs="Arial"/>
                <w:sz w:val="16"/>
                <w:szCs w:val="16"/>
              </w:rPr>
            </w:pPr>
            <w:r w:rsidRPr="00DC00BF">
              <w:rPr>
                <w:rFonts w:cs="Arial"/>
                <w:sz w:val="16"/>
                <w:szCs w:val="16"/>
              </w:rPr>
              <w:t>C3-234629</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7777777" w:rsidR="00DC00BF" w:rsidRPr="00DC00BF" w:rsidRDefault="00DC00BF" w:rsidP="00DC00BF">
            <w:pPr>
              <w:pStyle w:val="TAL"/>
              <w:rPr>
                <w:rFonts w:cs="Arial"/>
                <w:color w:val="000000"/>
                <w:sz w:val="16"/>
                <w:szCs w:val="16"/>
              </w:rPr>
            </w:pPr>
            <w:r w:rsidRPr="00DC00BF">
              <w:rPr>
                <w:rFonts w:cs="Arial"/>
                <w:color w:val="000000"/>
                <w:sz w:val="16"/>
                <w:szCs w:val="16"/>
              </w:rPr>
              <w:t>0068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77777777" w:rsidR="00DC00BF" w:rsidRPr="00DC00BF" w:rsidRDefault="00DC00BF" w:rsidP="00DC00BF">
            <w:pPr>
              <w:pStyle w:val="TAL"/>
              <w:rPr>
                <w:sz w:val="16"/>
                <w:szCs w:val="16"/>
                <w:lang w:eastAsia="zh-CN"/>
              </w:rPr>
            </w:pPr>
            <w:r w:rsidRPr="00DC00BF">
              <w:rPr>
                <w:sz w:val="16"/>
                <w:szCs w:val="16"/>
                <w:lang w:eastAsia="zh-CN"/>
              </w:rPr>
              <w:t>Updates to Nadrf_MLModelManagement API for StorageRequest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DC00BF" w:rsidRPr="00DC00BF" w:rsidRDefault="00DC00BF" w:rsidP="00DC00BF">
            <w:pPr>
              <w:pStyle w:val="TAC"/>
              <w:rPr>
                <w:sz w:val="16"/>
                <w:szCs w:val="16"/>
                <w:lang w:eastAsia="zh-CN"/>
              </w:rPr>
            </w:pPr>
            <w:r w:rsidRPr="00322D07">
              <w:rPr>
                <w:sz w:val="16"/>
                <w:szCs w:val="16"/>
                <w:lang w:eastAsia="zh-CN"/>
              </w:rPr>
              <w:t>18.4.0</w:t>
            </w:r>
          </w:p>
        </w:tc>
      </w:tr>
      <w:tr w:rsidR="00DC00BF"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77777777" w:rsidR="00DC00BF" w:rsidRPr="00DC00BF" w:rsidRDefault="00DC00BF" w:rsidP="00DC00BF">
            <w:pPr>
              <w:pStyle w:val="TAC"/>
              <w:rPr>
                <w:rFonts w:cs="Arial"/>
                <w:color w:val="000000"/>
                <w:sz w:val="16"/>
                <w:szCs w:val="16"/>
              </w:rPr>
            </w:pPr>
            <w:r w:rsidRPr="00DC00BF">
              <w:rPr>
                <w:rFonts w:cs="Arial"/>
                <w:color w:val="000000"/>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77777777" w:rsidR="00DC00BF" w:rsidRPr="00DC00BF" w:rsidRDefault="00DC00BF" w:rsidP="00DC00BF">
            <w:pPr>
              <w:pStyle w:val="TAC"/>
              <w:rPr>
                <w:rFonts w:cs="Arial"/>
                <w:color w:val="000000"/>
                <w:sz w:val="16"/>
                <w:szCs w:val="16"/>
              </w:rPr>
            </w:pPr>
            <w:r w:rsidRPr="00DC00BF">
              <w:rPr>
                <w:rFonts w:cs="Arial"/>
                <w:color w:val="000000"/>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77777777" w:rsidR="00DC00BF" w:rsidRPr="00DC00BF" w:rsidRDefault="00DC00BF" w:rsidP="00DC00BF">
            <w:pPr>
              <w:pStyle w:val="TAC"/>
              <w:rPr>
                <w:rFonts w:cs="Arial"/>
                <w:sz w:val="16"/>
                <w:szCs w:val="16"/>
              </w:rPr>
            </w:pPr>
            <w:r w:rsidRPr="00DC00BF">
              <w:rPr>
                <w:rFonts w:cs="Arial"/>
                <w:sz w:val="16"/>
                <w:szCs w:val="16"/>
              </w:rPr>
              <w:t>C3-234630</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77777777" w:rsidR="00DC00BF" w:rsidRPr="00DC00BF" w:rsidRDefault="00DC00BF" w:rsidP="00DC00BF">
            <w:pPr>
              <w:pStyle w:val="TAL"/>
              <w:rPr>
                <w:rFonts w:cs="Arial"/>
                <w:color w:val="000000"/>
                <w:sz w:val="16"/>
                <w:szCs w:val="16"/>
              </w:rPr>
            </w:pPr>
            <w:r w:rsidRPr="00DC00BF">
              <w:rPr>
                <w:rFonts w:cs="Arial"/>
                <w:color w:val="000000"/>
                <w:sz w:val="16"/>
                <w:szCs w:val="16"/>
              </w:rPr>
              <w:t>0069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77777777" w:rsidR="00DC00BF" w:rsidRPr="00DC00BF" w:rsidRDefault="00DC00BF" w:rsidP="00DC00BF">
            <w:pPr>
              <w:pStyle w:val="TAR"/>
              <w:rPr>
                <w:rFonts w:cs="Arial"/>
                <w:color w:val="000000"/>
                <w:sz w:val="16"/>
                <w:szCs w:val="16"/>
              </w:rPr>
            </w:pPr>
            <w:r w:rsidRPr="00DC00BF">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77777777" w:rsidR="00DC00BF" w:rsidRPr="00DC00BF" w:rsidRDefault="00DC00BF" w:rsidP="00DC00BF">
            <w:pPr>
              <w:pStyle w:val="TAC"/>
              <w:rPr>
                <w:rFonts w:cs="Arial"/>
                <w:color w:val="000000"/>
                <w:sz w:val="16"/>
                <w:szCs w:val="16"/>
                <w:lang w:eastAsia="zh-CN"/>
              </w:rPr>
            </w:pPr>
            <w:r w:rsidRPr="00DC00BF">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77777777" w:rsidR="00DC00BF" w:rsidRPr="00DC00BF" w:rsidRDefault="00DC00BF" w:rsidP="00DC00BF">
            <w:pPr>
              <w:pStyle w:val="TAL"/>
              <w:rPr>
                <w:sz w:val="16"/>
                <w:szCs w:val="16"/>
                <w:lang w:eastAsia="zh-CN"/>
              </w:rPr>
            </w:pPr>
            <w:r w:rsidRPr="00DC00BF">
              <w:rPr>
                <w:sz w:val="16"/>
                <w:szCs w:val="16"/>
                <w:lang w:eastAsia="zh-CN"/>
              </w:rPr>
              <w:t>Updates to Nadrf_MLModelManagement_RetrievalRequest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DC00BF" w:rsidRPr="00DC00BF" w:rsidRDefault="00DC00BF" w:rsidP="00DC00BF">
            <w:pPr>
              <w:pStyle w:val="TAC"/>
              <w:rPr>
                <w:sz w:val="16"/>
                <w:szCs w:val="16"/>
                <w:lang w:eastAsia="zh-CN"/>
              </w:rPr>
            </w:pPr>
            <w:r w:rsidRPr="00322D07">
              <w:rPr>
                <w:sz w:val="16"/>
                <w:szCs w:val="16"/>
                <w:lang w:eastAsia="zh-CN"/>
              </w:rPr>
              <w:t>18.4.0</w:t>
            </w:r>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CBE0" w14:textId="77777777" w:rsidR="00A061C9" w:rsidRDefault="00A061C9">
      <w:pPr>
        <w:spacing w:after="0"/>
      </w:pPr>
      <w:r>
        <w:separator/>
      </w:r>
    </w:p>
  </w:endnote>
  <w:endnote w:type="continuationSeparator" w:id="0">
    <w:p w14:paraId="3825ABE4" w14:textId="77777777" w:rsidR="00A061C9" w:rsidRDefault="00A061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03C4B" w14:textId="77777777" w:rsidR="00A061C9" w:rsidRDefault="00A061C9">
      <w:pPr>
        <w:spacing w:after="0"/>
      </w:pPr>
      <w:r>
        <w:separator/>
      </w:r>
    </w:p>
  </w:footnote>
  <w:footnote w:type="continuationSeparator" w:id="0">
    <w:p w14:paraId="459DC873" w14:textId="77777777" w:rsidR="00A061C9" w:rsidRDefault="00A061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6548E97F"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06BB">
      <w:rPr>
        <w:rFonts w:ascii="Arial" w:hAnsi="Arial" w:cs="Arial"/>
        <w:b/>
        <w:noProof/>
        <w:sz w:val="18"/>
        <w:szCs w:val="18"/>
      </w:rPr>
      <w:t>3GPP TS 29.575 V18.4.0 (2023-10)</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3BB879E"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06BB">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10"/>
  </w:num>
  <w:num w:numId="11">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2CBC"/>
    <w:rsid w:val="000447A3"/>
    <w:rsid w:val="00055412"/>
    <w:rsid w:val="0006111C"/>
    <w:rsid w:val="00061687"/>
    <w:rsid w:val="0006517C"/>
    <w:rsid w:val="00067F87"/>
    <w:rsid w:val="00080BA8"/>
    <w:rsid w:val="000E793D"/>
    <w:rsid w:val="00123A18"/>
    <w:rsid w:val="001377D6"/>
    <w:rsid w:val="00143BD4"/>
    <w:rsid w:val="00144871"/>
    <w:rsid w:val="001461F3"/>
    <w:rsid w:val="00147FD1"/>
    <w:rsid w:val="001804A1"/>
    <w:rsid w:val="00195EF0"/>
    <w:rsid w:val="001A07F8"/>
    <w:rsid w:val="001A0D76"/>
    <w:rsid w:val="001A3AF3"/>
    <w:rsid w:val="001A5321"/>
    <w:rsid w:val="001B2009"/>
    <w:rsid w:val="001B3039"/>
    <w:rsid w:val="001B7B18"/>
    <w:rsid w:val="001C2E62"/>
    <w:rsid w:val="001C717D"/>
    <w:rsid w:val="001E2213"/>
    <w:rsid w:val="001F1A2F"/>
    <w:rsid w:val="001F4F85"/>
    <w:rsid w:val="001F6251"/>
    <w:rsid w:val="00205891"/>
    <w:rsid w:val="002203E0"/>
    <w:rsid w:val="002328AD"/>
    <w:rsid w:val="00257945"/>
    <w:rsid w:val="00261870"/>
    <w:rsid w:val="00266466"/>
    <w:rsid w:val="00267616"/>
    <w:rsid w:val="002711C6"/>
    <w:rsid w:val="00276856"/>
    <w:rsid w:val="00277C0C"/>
    <w:rsid w:val="002978A1"/>
    <w:rsid w:val="002A030E"/>
    <w:rsid w:val="002A2047"/>
    <w:rsid w:val="002B0B05"/>
    <w:rsid w:val="002B24CB"/>
    <w:rsid w:val="002C3934"/>
    <w:rsid w:val="00302DA6"/>
    <w:rsid w:val="00310044"/>
    <w:rsid w:val="00310D45"/>
    <w:rsid w:val="00315576"/>
    <w:rsid w:val="0031736A"/>
    <w:rsid w:val="0033295C"/>
    <w:rsid w:val="00344C99"/>
    <w:rsid w:val="0034606E"/>
    <w:rsid w:val="003504CB"/>
    <w:rsid w:val="00350C75"/>
    <w:rsid w:val="00356552"/>
    <w:rsid w:val="00356755"/>
    <w:rsid w:val="003601E3"/>
    <w:rsid w:val="00367405"/>
    <w:rsid w:val="00370804"/>
    <w:rsid w:val="003771F2"/>
    <w:rsid w:val="00392923"/>
    <w:rsid w:val="00395BE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4C2421"/>
    <w:rsid w:val="004C60A9"/>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60EB3"/>
    <w:rsid w:val="006A4EB4"/>
    <w:rsid w:val="006B73E1"/>
    <w:rsid w:val="006C3758"/>
    <w:rsid w:val="006C7DEC"/>
    <w:rsid w:val="00703CB5"/>
    <w:rsid w:val="007073D3"/>
    <w:rsid w:val="0071185E"/>
    <w:rsid w:val="00715BF6"/>
    <w:rsid w:val="007204AA"/>
    <w:rsid w:val="007207A9"/>
    <w:rsid w:val="00721E52"/>
    <w:rsid w:val="007258F7"/>
    <w:rsid w:val="00727A63"/>
    <w:rsid w:val="0073232B"/>
    <w:rsid w:val="007644F6"/>
    <w:rsid w:val="0078230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061C9"/>
    <w:rsid w:val="00A10542"/>
    <w:rsid w:val="00A16F12"/>
    <w:rsid w:val="00A251CC"/>
    <w:rsid w:val="00A30FFE"/>
    <w:rsid w:val="00A3407C"/>
    <w:rsid w:val="00A45987"/>
    <w:rsid w:val="00A53AAC"/>
    <w:rsid w:val="00A736E7"/>
    <w:rsid w:val="00A8368F"/>
    <w:rsid w:val="00A861BD"/>
    <w:rsid w:val="00A90E45"/>
    <w:rsid w:val="00A97844"/>
    <w:rsid w:val="00AA1B8A"/>
    <w:rsid w:val="00AC7A33"/>
    <w:rsid w:val="00AD6061"/>
    <w:rsid w:val="00AE0141"/>
    <w:rsid w:val="00AE50BC"/>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3328"/>
    <w:rsid w:val="00B8758B"/>
    <w:rsid w:val="00B961CE"/>
    <w:rsid w:val="00BB1335"/>
    <w:rsid w:val="00BB37C6"/>
    <w:rsid w:val="00BD127F"/>
    <w:rsid w:val="00BD4B03"/>
    <w:rsid w:val="00BE3A8C"/>
    <w:rsid w:val="00BF0C78"/>
    <w:rsid w:val="00C07B96"/>
    <w:rsid w:val="00C13691"/>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52227"/>
    <w:rsid w:val="00D64EDE"/>
    <w:rsid w:val="00D71F1F"/>
    <w:rsid w:val="00D75F5E"/>
    <w:rsid w:val="00DA2CB4"/>
    <w:rsid w:val="00DA2DC4"/>
    <w:rsid w:val="00DA6C7A"/>
    <w:rsid w:val="00DB3143"/>
    <w:rsid w:val="00DC00BF"/>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7C56"/>
    <w:rsid w:val="00E95463"/>
    <w:rsid w:val="00E9750A"/>
    <w:rsid w:val="00EA27B6"/>
    <w:rsid w:val="00EB490B"/>
    <w:rsid w:val="00EB6275"/>
    <w:rsid w:val="00EC1019"/>
    <w:rsid w:val="00ED3F1E"/>
    <w:rsid w:val="00ED6BC6"/>
    <w:rsid w:val="00EF4578"/>
    <w:rsid w:val="00F26905"/>
    <w:rsid w:val="00F40CA7"/>
    <w:rsid w:val="00F547CF"/>
    <w:rsid w:val="00F54EFF"/>
    <w:rsid w:val="00F61CD2"/>
    <w:rsid w:val="00F66554"/>
    <w:rsid w:val="00F71BB1"/>
    <w:rsid w:val="00F90D45"/>
    <w:rsid w:val="00F93843"/>
    <w:rsid w:val="00F97644"/>
    <w:rsid w:val="00FC06BB"/>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53</Pages>
  <Words>27903</Words>
  <Characters>159050</Characters>
  <Application>Microsoft Office Word</Application>
  <DocSecurity>0</DocSecurity>
  <Lines>1325</Lines>
  <Paragraphs>373</Paragraphs>
  <ScaleCrop>false</ScaleCrop>
  <Company>ETSI</Company>
  <LinksUpToDate>false</LinksUpToDate>
  <CharactersWithSpaces>186580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5</cp:revision>
  <cp:lastPrinted>2019-02-25T22:05:00Z</cp:lastPrinted>
  <dcterms:created xsi:type="dcterms:W3CDTF">2023-10-18T07:30:00Z</dcterms:created>
  <dcterms:modified xsi:type="dcterms:W3CDTF">2023-10-20T10:54:00Z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